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42596" w14:textId="77777777" w:rsidR="00DA1D45" w:rsidRPr="00E01EFC" w:rsidRDefault="00DA1D45" w:rsidP="00E01EFC">
      <w:pPr>
        <w:suppressAutoHyphens/>
        <w:autoSpaceDE w:val="0"/>
        <w:autoSpaceDN w:val="0"/>
        <w:adjustRightInd w:val="0"/>
        <w:spacing w:after="0" w:line="240" w:lineRule="auto"/>
        <w:jc w:val="both"/>
        <w:rPr>
          <w:rFonts w:ascii="Verdana" w:hAnsi="Verdana"/>
          <w:b/>
          <w:color w:val="000000"/>
          <w:sz w:val="32"/>
          <w:lang w:val="ru-RU"/>
        </w:rPr>
      </w:pPr>
      <w:r w:rsidRPr="00E01EFC">
        <w:rPr>
          <w:rFonts w:ascii="Verdana" w:hAnsi="Verdana"/>
          <w:b/>
          <w:color w:val="000000"/>
          <w:sz w:val="32"/>
          <w:lang w:val="ru-RU"/>
        </w:rPr>
        <w:t>Путеводитель по переименованному городу</w:t>
      </w:r>
    </w:p>
    <w:p w14:paraId="7892CFF8" w14:textId="77777777" w:rsidR="00DA1D45" w:rsidRPr="00E01EFC" w:rsidRDefault="00DA1D45" w:rsidP="00E01EFC">
      <w:pPr>
        <w:suppressAutoHyphens/>
        <w:autoSpaceDE w:val="0"/>
        <w:autoSpaceDN w:val="0"/>
        <w:adjustRightInd w:val="0"/>
        <w:spacing w:after="0" w:line="240" w:lineRule="auto"/>
        <w:jc w:val="both"/>
        <w:rPr>
          <w:rFonts w:ascii="Verdana" w:hAnsi="Verdana"/>
          <w:color w:val="000000"/>
          <w:sz w:val="24"/>
          <w:lang w:val="ru-RU"/>
        </w:rPr>
      </w:pPr>
      <w:r w:rsidRPr="00E01EFC">
        <w:rPr>
          <w:rFonts w:ascii="Verdana" w:hAnsi="Verdana"/>
          <w:color w:val="000000"/>
          <w:sz w:val="24"/>
          <w:lang w:val="ru-RU"/>
        </w:rPr>
        <w:t>Иосиф Бродский</w:t>
      </w:r>
    </w:p>
    <w:p w14:paraId="33414D43" w14:textId="77777777" w:rsidR="00DA1D45" w:rsidRPr="00E01EFC" w:rsidRDefault="00DA1D45" w:rsidP="00E01EFC">
      <w:pPr>
        <w:suppressAutoHyphens/>
        <w:autoSpaceDE w:val="0"/>
        <w:autoSpaceDN w:val="0"/>
        <w:adjustRightInd w:val="0"/>
        <w:spacing w:after="0" w:line="240" w:lineRule="auto"/>
        <w:jc w:val="both"/>
        <w:rPr>
          <w:rFonts w:ascii="Verdana" w:hAnsi="Verdana"/>
          <w:color w:val="000000"/>
          <w:sz w:val="20"/>
          <w:lang w:val="ru-RU"/>
        </w:rPr>
      </w:pPr>
      <w:r w:rsidRPr="00E01EFC">
        <w:rPr>
          <w:rFonts w:ascii="Verdana" w:hAnsi="Verdana"/>
          <w:color w:val="000000"/>
          <w:sz w:val="20"/>
          <w:lang w:val="ru-RU"/>
        </w:rPr>
        <w:t>Авторизованный перевод Л. Лосева</w:t>
      </w:r>
    </w:p>
    <w:p w14:paraId="6B3DDA08"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p>
    <w:p w14:paraId="3EE244D1" w14:textId="77777777" w:rsidR="00DA1D45" w:rsidRPr="00E01EFC" w:rsidRDefault="00DA1D45" w:rsidP="00E01EFC">
      <w:pPr>
        <w:suppressAutoHyphens/>
        <w:autoSpaceDE w:val="0"/>
        <w:autoSpaceDN w:val="0"/>
        <w:adjustRightInd w:val="0"/>
        <w:spacing w:after="60" w:line="240" w:lineRule="auto"/>
        <w:ind w:left="1701"/>
        <w:jc w:val="both"/>
        <w:rPr>
          <w:rFonts w:ascii="Verdana" w:hAnsi="Verdana"/>
          <w:color w:val="000000"/>
          <w:sz w:val="20"/>
          <w:lang w:val="ru-RU"/>
        </w:rPr>
      </w:pPr>
      <w:r w:rsidRPr="00E01EFC">
        <w:rPr>
          <w:rFonts w:ascii="Verdana" w:hAnsi="Verdana"/>
          <w:color w:val="000000"/>
          <w:sz w:val="20"/>
          <w:lang w:val="ru-RU"/>
        </w:rPr>
        <w:t>Овладеть миром в форме образов</w:t>
      </w:r>
      <w:r w:rsidRPr="00E01EFC">
        <w:rPr>
          <w:rFonts w:ascii="Verdana" w:hAnsi="Verdana"/>
          <w:color w:val="000000"/>
          <w:sz w:val="20"/>
        </w:rPr>
        <w:t> </w:t>
      </w:r>
      <w:r w:rsidRPr="00E01EFC">
        <w:rPr>
          <w:rFonts w:ascii="Verdana" w:hAnsi="Verdana"/>
          <w:color w:val="000000"/>
          <w:sz w:val="20"/>
          <w:lang w:val="ru-RU"/>
        </w:rPr>
        <w:t>— зна</w:t>
      </w:r>
      <w:r w:rsidRPr="00E01EFC">
        <w:rPr>
          <w:rFonts w:ascii="Verdana" w:hAnsi="Verdana"/>
          <w:color w:val="000000"/>
          <w:sz w:val="20"/>
          <w:lang w:val="ru-RU"/>
        </w:rPr>
        <w:softHyphen/>
        <w:t>чит вновь испытать чувство нереальности и отдаленности реального.</w:t>
      </w:r>
    </w:p>
    <w:p w14:paraId="0976CC96" w14:textId="77777777" w:rsidR="00DA1D45" w:rsidRPr="00E01EFC" w:rsidRDefault="00DA1D45" w:rsidP="00E01EFC">
      <w:pPr>
        <w:suppressAutoHyphens/>
        <w:autoSpaceDE w:val="0"/>
        <w:autoSpaceDN w:val="0"/>
        <w:adjustRightInd w:val="0"/>
        <w:spacing w:after="0" w:line="240" w:lineRule="auto"/>
        <w:ind w:left="1701"/>
        <w:jc w:val="both"/>
        <w:rPr>
          <w:rFonts w:ascii="Verdana" w:hAnsi="Verdana"/>
          <w:i/>
          <w:iCs/>
          <w:color w:val="000000"/>
          <w:sz w:val="20"/>
          <w:lang w:val="ru-RU"/>
        </w:rPr>
      </w:pPr>
      <w:r w:rsidRPr="00E01EFC">
        <w:rPr>
          <w:rFonts w:ascii="Verdana" w:hAnsi="Verdana"/>
          <w:i/>
          <w:iCs/>
          <w:color w:val="000000"/>
          <w:sz w:val="20"/>
          <w:lang w:val="ru-RU"/>
        </w:rPr>
        <w:t>Сюзан Сонтаг. «О фотографии»</w:t>
      </w:r>
    </w:p>
    <w:p w14:paraId="2D9354FC"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p>
    <w:p w14:paraId="08300DC2"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Перед Финляндским вокзалом, одним из пяти вокзалов, через ко</w:t>
      </w:r>
      <w:r w:rsidRPr="00E01EFC">
        <w:rPr>
          <w:rFonts w:ascii="Verdana" w:hAnsi="Verdana"/>
          <w:color w:val="000000"/>
          <w:sz w:val="20"/>
          <w:lang w:val="ru-RU"/>
        </w:rPr>
        <w:softHyphen/>
        <w:t>торые путешественник может попасть в этот город или покинуть его, на самом берегу Невы, стоит памятник человеку, чье имя этот город носит в настоящее время. Собственно говоря, при каждом ленинградском вокзале имеется подобный монумент, то ли статуя в рост перед, то ли массивный бюст внутри здания. Но памятник перед Финляндским вокзалом уникален. И дело тут не в самой статуе, так как тов. Ленин изображен на обычный манер, с вытя</w:t>
      </w:r>
      <w:r w:rsidRPr="00E01EFC">
        <w:rPr>
          <w:rFonts w:ascii="Verdana" w:hAnsi="Verdana"/>
          <w:color w:val="000000"/>
          <w:sz w:val="20"/>
          <w:lang w:val="ru-RU"/>
        </w:rPr>
        <w:softHyphen/>
        <w:t>нутой в пространство рукой, т.</w:t>
      </w:r>
      <w:r w:rsidRPr="00E01EFC">
        <w:rPr>
          <w:rFonts w:ascii="Verdana" w:hAnsi="Verdana"/>
          <w:color w:val="000000"/>
          <w:sz w:val="20"/>
        </w:rPr>
        <w:t> </w:t>
      </w:r>
      <w:r w:rsidRPr="00E01EFC">
        <w:rPr>
          <w:rFonts w:ascii="Verdana" w:hAnsi="Verdana"/>
          <w:color w:val="000000"/>
          <w:sz w:val="20"/>
          <w:lang w:val="ru-RU"/>
        </w:rPr>
        <w:t>е. как бы обращаясь к массам, а дело в пьедестале. Поскольку тов. Ленин декламирует, стоя на бро</w:t>
      </w:r>
      <w:r w:rsidRPr="00E01EFC">
        <w:rPr>
          <w:rFonts w:ascii="Verdana" w:hAnsi="Verdana"/>
          <w:color w:val="000000"/>
          <w:sz w:val="20"/>
          <w:lang w:val="ru-RU"/>
        </w:rPr>
        <w:softHyphen/>
        <w:t>невике. Все это выполнено в стиле раннего конструктивизма, столь популярного ныне на Западе, и в целом сама идея высечь из камня броневик отдает некоторой психологической акселерацией, скульптура как бы малость опережает свое время. Насколько мне известно, это единственный в мире монумент человеку на броне</w:t>
      </w:r>
      <w:r w:rsidRPr="00E01EFC">
        <w:rPr>
          <w:rFonts w:ascii="Verdana" w:hAnsi="Verdana"/>
          <w:color w:val="000000"/>
          <w:sz w:val="20"/>
          <w:lang w:val="ru-RU"/>
        </w:rPr>
        <w:softHyphen/>
        <w:t>вике. Уже хотя бы в этом отношении мы имеем дело с символом нового мира. Старый мир обычно представляли люди на лошадях.</w:t>
      </w:r>
    </w:p>
    <w:p w14:paraId="368C8685"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 полном соответствии с каковым обстоятельством километ</w:t>
      </w:r>
      <w:r w:rsidRPr="00E01EFC">
        <w:rPr>
          <w:rFonts w:ascii="Verdana" w:hAnsi="Verdana"/>
          <w:color w:val="000000"/>
          <w:sz w:val="20"/>
          <w:lang w:val="ru-RU"/>
        </w:rPr>
        <w:softHyphen/>
        <w:t>рах в трех вниз по течению, на другом берегу стоит памятник чело</w:t>
      </w:r>
      <w:r w:rsidRPr="00E01EFC">
        <w:rPr>
          <w:rFonts w:ascii="Verdana" w:hAnsi="Verdana"/>
          <w:color w:val="000000"/>
          <w:sz w:val="20"/>
          <w:lang w:val="ru-RU"/>
        </w:rPr>
        <w:softHyphen/>
        <w:t>веку, чье имя этот город носил со дня своего основания: Петру Великому. Недвижность этого монумента, повсеместно известно</w:t>
      </w:r>
      <w:r w:rsidRPr="00E01EFC">
        <w:rPr>
          <w:rFonts w:ascii="Verdana" w:hAnsi="Verdana"/>
          <w:color w:val="000000"/>
          <w:sz w:val="20"/>
          <w:lang w:val="ru-RU"/>
        </w:rPr>
        <w:softHyphen/>
        <w:t>го как Медный Всадник, частично может быть объяснима безос-тановочностью, с какой его фотографируют. Это впечатляющий монумент, метров шесть в высоту, лучшее произведение Этьена-Мориса Фальконе, рекомендованного заказчику</w:t>
      </w:r>
      <w:r w:rsidRPr="00E01EFC">
        <w:rPr>
          <w:rFonts w:ascii="Verdana" w:hAnsi="Verdana"/>
          <w:color w:val="000000"/>
          <w:sz w:val="20"/>
        </w:rPr>
        <w:t> </w:t>
      </w:r>
      <w:r w:rsidRPr="00E01EFC">
        <w:rPr>
          <w:rFonts w:ascii="Verdana" w:hAnsi="Verdana"/>
          <w:color w:val="000000"/>
          <w:sz w:val="20"/>
          <w:lang w:val="ru-RU"/>
        </w:rPr>
        <w:t>— Екатерине Ве</w:t>
      </w:r>
      <w:r w:rsidRPr="00E01EFC">
        <w:rPr>
          <w:rFonts w:ascii="Verdana" w:hAnsi="Verdana"/>
          <w:color w:val="000000"/>
          <w:sz w:val="20"/>
          <w:lang w:val="ru-RU"/>
        </w:rPr>
        <w:softHyphen/>
        <w:t>ликой Дидро и Вольтером. Над огромной гранитной скалой, пере</w:t>
      </w:r>
      <w:r w:rsidRPr="00E01EFC">
        <w:rPr>
          <w:rFonts w:ascii="Verdana" w:hAnsi="Verdana"/>
          <w:color w:val="000000"/>
          <w:sz w:val="20"/>
          <w:lang w:val="ru-RU"/>
        </w:rPr>
        <w:softHyphen/>
        <w:t>тащенной сюда с Карельского перешейка, высится Петр Великий, удерживая и осаживая левой рукой лошадь, каковая символизи</w:t>
      </w:r>
      <w:r w:rsidRPr="00E01EFC">
        <w:rPr>
          <w:rFonts w:ascii="Verdana" w:hAnsi="Verdana"/>
          <w:color w:val="000000"/>
          <w:sz w:val="20"/>
          <w:lang w:val="ru-RU"/>
        </w:rPr>
        <w:softHyphen/>
        <w:t>рует Россию, и простирая правую руку по направлению к северу.</w:t>
      </w:r>
    </w:p>
    <w:p w14:paraId="48117B40"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Поскольку эти два человека разделяют ответственность за на</w:t>
      </w:r>
      <w:r w:rsidRPr="00E01EFC">
        <w:rPr>
          <w:rFonts w:ascii="Verdana" w:hAnsi="Verdana"/>
          <w:color w:val="000000"/>
          <w:sz w:val="20"/>
          <w:lang w:val="ru-RU"/>
        </w:rPr>
        <w:softHyphen/>
        <w:t>звание города, хочется сравнить не только памятники, но также и непосредственное их окружение. Слева от себя человек на броне</w:t>
      </w:r>
      <w:r w:rsidRPr="00E01EFC">
        <w:rPr>
          <w:rFonts w:ascii="Verdana" w:hAnsi="Verdana"/>
          <w:color w:val="000000"/>
          <w:sz w:val="20"/>
          <w:lang w:val="ru-RU"/>
        </w:rPr>
        <w:softHyphen/>
        <w:t>вике имеет псевдоклассицистическое здание райкома партии и небезызвестные «Кресты»</w:t>
      </w:r>
      <w:r w:rsidRPr="00E01EFC">
        <w:rPr>
          <w:rFonts w:ascii="Verdana" w:hAnsi="Verdana"/>
          <w:color w:val="000000"/>
          <w:sz w:val="20"/>
        </w:rPr>
        <w:t> </w:t>
      </w:r>
      <w:r w:rsidRPr="00E01EFC">
        <w:rPr>
          <w:rFonts w:ascii="Verdana" w:hAnsi="Verdana"/>
          <w:color w:val="000000"/>
          <w:sz w:val="20"/>
          <w:lang w:val="ru-RU"/>
        </w:rPr>
        <w:t>— самый большой в России дом пред</w:t>
      </w:r>
      <w:r w:rsidRPr="00E01EFC">
        <w:rPr>
          <w:rFonts w:ascii="Verdana" w:hAnsi="Verdana"/>
          <w:color w:val="000000"/>
          <w:sz w:val="20"/>
          <w:lang w:val="ru-RU"/>
        </w:rPr>
        <w:softHyphen/>
        <w:t>варительного заключения. Справа</w:t>
      </w:r>
      <w:r w:rsidRPr="00E01EFC">
        <w:rPr>
          <w:rFonts w:ascii="Verdana" w:hAnsi="Verdana"/>
          <w:color w:val="000000"/>
          <w:sz w:val="20"/>
        </w:rPr>
        <w:t> </w:t>
      </w:r>
      <w:r w:rsidRPr="00E01EFC">
        <w:rPr>
          <w:rFonts w:ascii="Verdana" w:hAnsi="Verdana"/>
          <w:color w:val="000000"/>
          <w:sz w:val="20"/>
          <w:lang w:val="ru-RU"/>
        </w:rPr>
        <w:t>— Артиллерийская академия и, если проследить, куда указывает его протянутая рука, самая высокая из послереволюционных построек на левом берегу</w:t>
      </w:r>
      <w:r w:rsidRPr="00E01EFC">
        <w:rPr>
          <w:rFonts w:ascii="Verdana" w:hAnsi="Verdana"/>
          <w:color w:val="000000"/>
          <w:sz w:val="20"/>
        </w:rPr>
        <w:t> </w:t>
      </w:r>
      <w:r w:rsidRPr="00E01EFC">
        <w:rPr>
          <w:rFonts w:ascii="Verdana" w:hAnsi="Verdana"/>
          <w:color w:val="000000"/>
          <w:sz w:val="20"/>
          <w:lang w:val="ru-RU"/>
        </w:rPr>
        <w:t>— ленинградское управление КГБ. Что касается Медного Всадни</w:t>
      </w:r>
      <w:r w:rsidRPr="00E01EFC">
        <w:rPr>
          <w:rFonts w:ascii="Verdana" w:hAnsi="Verdana"/>
          <w:color w:val="000000"/>
          <w:sz w:val="20"/>
          <w:lang w:val="ru-RU"/>
        </w:rPr>
        <w:softHyphen/>
        <w:t>ка, у него тоже по правую руку имеется военное учреждение</w:t>
      </w:r>
      <w:r w:rsidRPr="00E01EFC">
        <w:rPr>
          <w:rFonts w:ascii="Verdana" w:hAnsi="Verdana"/>
          <w:color w:val="000000"/>
          <w:sz w:val="20"/>
        </w:rPr>
        <w:t> </w:t>
      </w:r>
      <w:r w:rsidRPr="00E01EFC">
        <w:rPr>
          <w:rFonts w:ascii="Verdana" w:hAnsi="Verdana"/>
          <w:color w:val="000000"/>
          <w:sz w:val="20"/>
          <w:lang w:val="ru-RU"/>
        </w:rPr>
        <w:t>— Адмиралтейство, однако слева</w:t>
      </w:r>
      <w:r w:rsidRPr="00E01EFC">
        <w:rPr>
          <w:rFonts w:ascii="Verdana" w:hAnsi="Verdana"/>
          <w:color w:val="000000"/>
          <w:sz w:val="20"/>
        </w:rPr>
        <w:t> </w:t>
      </w:r>
      <w:r w:rsidRPr="00E01EFC">
        <w:rPr>
          <w:rFonts w:ascii="Verdana" w:hAnsi="Verdana"/>
          <w:color w:val="000000"/>
          <w:sz w:val="20"/>
          <w:lang w:val="ru-RU"/>
        </w:rPr>
        <w:t>— Сенат, ныне Государственный Исторический архив, а вытянутой рукой он указывает через реку на Университет, здание которого он построил и в котором человек с броневика позднее получил кое-какое образование.</w:t>
      </w:r>
    </w:p>
    <w:p w14:paraId="61B22568"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Так что двухсотсемидесятишестилетний город существует под двумя именами «урожденный» и «он же»</w:t>
      </w:r>
      <w:r w:rsidRPr="00E01EFC">
        <w:rPr>
          <w:rFonts w:ascii="Verdana" w:hAnsi="Verdana"/>
          <w:color w:val="000000"/>
          <w:sz w:val="20"/>
        </w:rPr>
        <w:t> </w:t>
      </w:r>
      <w:r w:rsidRPr="00E01EFC">
        <w:rPr>
          <w:rFonts w:ascii="Verdana" w:hAnsi="Verdana"/>
          <w:color w:val="000000"/>
          <w:sz w:val="20"/>
          <w:lang w:val="ru-RU"/>
        </w:rPr>
        <w:t>— и его обитатели пред</w:t>
      </w:r>
      <w:r w:rsidRPr="00E01EFC">
        <w:rPr>
          <w:rFonts w:ascii="Verdana" w:hAnsi="Verdana"/>
          <w:color w:val="000000"/>
          <w:sz w:val="20"/>
          <w:lang w:val="ru-RU"/>
        </w:rPr>
        <w:softHyphen/>
        <w:t>почитают не пользоваться ни тем, ни другим. Конечно, в доку</w:t>
      </w:r>
      <w:r w:rsidRPr="00E01EFC">
        <w:rPr>
          <w:rFonts w:ascii="Verdana" w:hAnsi="Verdana"/>
          <w:color w:val="000000"/>
          <w:sz w:val="20"/>
          <w:lang w:val="ru-RU"/>
        </w:rPr>
        <w:softHyphen/>
        <w:t>ментах и на почтовых отправлениях они проставляют «Ленин</w:t>
      </w:r>
      <w:r w:rsidRPr="00E01EFC">
        <w:rPr>
          <w:rFonts w:ascii="Verdana" w:hAnsi="Verdana"/>
          <w:color w:val="000000"/>
          <w:sz w:val="20"/>
          <w:lang w:val="ru-RU"/>
        </w:rPr>
        <w:softHyphen/>
        <w:t>град», но в обычном разговоре скорее скажут просто «Питер». И дело тут не столько в политике, сколько в том, что и «Ленинград» и «Петербург» не слишком удобопроизносимы, да и люди всегда склонны давать прозвища населяемым ими местностям, что является в сущности очередной стадией обживания. «Ленин» в этом смысле просто не годится, хотя бы потому, что это фамилия (да к тому же и придуманная), а вот «Питер» звучит очень естест</w:t>
      </w:r>
      <w:r w:rsidRPr="00E01EFC">
        <w:rPr>
          <w:rFonts w:ascii="Verdana" w:hAnsi="Verdana"/>
          <w:color w:val="000000"/>
          <w:sz w:val="20"/>
          <w:lang w:val="ru-RU"/>
        </w:rPr>
        <w:softHyphen/>
        <w:t>венно. Прежде всего, город уже назывался так двести лет. К тому же дух Петра Первого все еще куда более ощутим здесь, чем душок позднейших эпох. А кроме всего прочего, поскольку подлинное русское имя императора</w:t>
      </w:r>
      <w:r w:rsidRPr="00E01EFC">
        <w:rPr>
          <w:rFonts w:ascii="Verdana" w:hAnsi="Verdana"/>
          <w:color w:val="000000"/>
          <w:sz w:val="20"/>
        </w:rPr>
        <w:t> </w:t>
      </w:r>
      <w:r w:rsidRPr="00E01EFC">
        <w:rPr>
          <w:rFonts w:ascii="Verdana" w:hAnsi="Verdana"/>
          <w:color w:val="000000"/>
          <w:sz w:val="20"/>
          <w:lang w:val="ru-RU"/>
        </w:rPr>
        <w:t>— Петр, «Питер» звучит слегка по-иностранному, что и соответствует чему-то определенно иностран</w:t>
      </w:r>
      <w:r w:rsidRPr="00E01EFC">
        <w:rPr>
          <w:rFonts w:ascii="Verdana" w:hAnsi="Verdana"/>
          <w:color w:val="000000"/>
          <w:sz w:val="20"/>
          <w:lang w:val="ru-RU"/>
        </w:rPr>
        <w:softHyphen/>
        <w:t>ному, отчужденному в городской атмосфере: зданиям европей</w:t>
      </w:r>
      <w:r w:rsidRPr="00E01EFC">
        <w:rPr>
          <w:rFonts w:ascii="Verdana" w:hAnsi="Verdana"/>
          <w:color w:val="000000"/>
          <w:sz w:val="20"/>
          <w:lang w:val="ru-RU"/>
        </w:rPr>
        <w:softHyphen/>
        <w:t xml:space="preserve">ского вида, возможно, и самому месторасположению: в </w:t>
      </w:r>
      <w:r w:rsidRPr="00E01EFC">
        <w:rPr>
          <w:rFonts w:ascii="Verdana" w:hAnsi="Verdana"/>
          <w:color w:val="000000"/>
          <w:sz w:val="20"/>
          <w:lang w:val="ru-RU"/>
        </w:rPr>
        <w:lastRenderedPageBreak/>
        <w:t>дельте северной реки, текущей в открытое враждебное море. Иными сло</w:t>
      </w:r>
      <w:r w:rsidRPr="00E01EFC">
        <w:rPr>
          <w:rFonts w:ascii="Verdana" w:hAnsi="Verdana"/>
          <w:color w:val="000000"/>
          <w:sz w:val="20"/>
          <w:lang w:val="ru-RU"/>
        </w:rPr>
        <w:softHyphen/>
        <w:t>вами, при выходе из столь привычного мира.</w:t>
      </w:r>
    </w:p>
    <w:p w14:paraId="0A51FAD9"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Россия</w:t>
      </w:r>
      <w:r w:rsidRPr="00E01EFC">
        <w:rPr>
          <w:rFonts w:ascii="Verdana" w:hAnsi="Verdana"/>
          <w:color w:val="000000"/>
          <w:sz w:val="20"/>
        </w:rPr>
        <w:t> </w:t>
      </w:r>
      <w:r w:rsidRPr="00E01EFC">
        <w:rPr>
          <w:rFonts w:ascii="Verdana" w:hAnsi="Verdana"/>
          <w:color w:val="000000"/>
          <w:sz w:val="20"/>
          <w:lang w:val="ru-RU"/>
        </w:rPr>
        <w:t>— страна весьма континентальная, ее поверхность рас</w:t>
      </w:r>
      <w:r w:rsidRPr="00E01EFC">
        <w:rPr>
          <w:rFonts w:ascii="Verdana" w:hAnsi="Verdana"/>
          <w:color w:val="000000"/>
          <w:sz w:val="20"/>
          <w:lang w:val="ru-RU"/>
        </w:rPr>
        <w:softHyphen/>
        <w:t>пространяется на одну шестую земной суши. Идея построить город на самом краю земли и провозгласить его затем столицей государства рассматривалась современниками Петра Первого как, по меньшей мере, неудачная. Матерно-теплый, традиционный до полного оттор</w:t>
      </w:r>
      <w:r w:rsidRPr="00E01EFC">
        <w:rPr>
          <w:rFonts w:ascii="Verdana" w:hAnsi="Verdana"/>
          <w:color w:val="000000"/>
          <w:sz w:val="20"/>
          <w:lang w:val="ru-RU"/>
        </w:rPr>
        <w:softHyphen/>
        <w:t>жения всего чужого, клаустрофобический собственно-русский мир дрожал мелкой дрожью на пронизывающе холодном балтийском ветру. Реформы Петра встретили чудовищное сопротивление прежде всего потому, что район невской дельты был и в самом деле плох. То были низины и болота, и для строительства нужно было укреплять грунт. Леса вокруг было сколько угодно, но добровольцев его валить не находилось, еще менее</w:t>
      </w:r>
      <w:r w:rsidRPr="00E01EFC">
        <w:rPr>
          <w:rFonts w:ascii="Verdana" w:hAnsi="Verdana"/>
          <w:color w:val="000000"/>
          <w:sz w:val="20"/>
        </w:rPr>
        <w:t> </w:t>
      </w:r>
      <w:r w:rsidRPr="00E01EFC">
        <w:rPr>
          <w:rFonts w:ascii="Verdana" w:hAnsi="Verdana"/>
          <w:color w:val="000000"/>
          <w:sz w:val="20"/>
          <w:lang w:val="ru-RU"/>
        </w:rPr>
        <w:t>— забивать бревна в землю.</w:t>
      </w:r>
    </w:p>
    <w:p w14:paraId="0611182C"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Но Петр Первый провидел город, и более чем город: Россию с лицом, обращенным к миру. В контексте того времени это озна</w:t>
      </w:r>
      <w:r w:rsidRPr="00E01EFC">
        <w:rPr>
          <w:rFonts w:ascii="Verdana" w:hAnsi="Verdana"/>
          <w:color w:val="000000"/>
          <w:sz w:val="20"/>
          <w:lang w:val="ru-RU"/>
        </w:rPr>
        <w:softHyphen/>
        <w:t>чало</w:t>
      </w:r>
      <w:r w:rsidRPr="00E01EFC">
        <w:rPr>
          <w:rFonts w:ascii="Verdana" w:hAnsi="Verdana"/>
          <w:color w:val="000000"/>
          <w:sz w:val="20"/>
        </w:rPr>
        <w:t> </w:t>
      </w:r>
      <w:r w:rsidRPr="00E01EFC">
        <w:rPr>
          <w:rFonts w:ascii="Verdana" w:hAnsi="Verdana"/>
          <w:color w:val="000000"/>
          <w:sz w:val="20"/>
          <w:lang w:val="ru-RU"/>
        </w:rPr>
        <w:t>— к Западу; городу суждено было стать, по словам одного итальянского писателя, посетившего Россию о ту пору, окном в Европу. То есть практически Петру нужны были ворота, и притом широко распахнутые. В отличие от своих предшественников и по</w:t>
      </w:r>
      <w:r w:rsidRPr="00E01EFC">
        <w:rPr>
          <w:rFonts w:ascii="Verdana" w:hAnsi="Verdana"/>
          <w:color w:val="000000"/>
          <w:sz w:val="20"/>
          <w:lang w:val="ru-RU"/>
        </w:rPr>
        <w:softHyphen/>
        <w:t>следователей на русском троне, этот двухметрового роста монарх не страдал традиционным российским недугом</w:t>
      </w:r>
      <w:r w:rsidRPr="00E01EFC">
        <w:rPr>
          <w:rFonts w:ascii="Verdana" w:hAnsi="Verdana"/>
          <w:color w:val="000000"/>
          <w:sz w:val="20"/>
        </w:rPr>
        <w:t> </w:t>
      </w:r>
      <w:r w:rsidRPr="00E01EFC">
        <w:rPr>
          <w:rFonts w:ascii="Verdana" w:hAnsi="Verdana"/>
          <w:color w:val="000000"/>
          <w:sz w:val="20"/>
          <w:lang w:val="ru-RU"/>
        </w:rPr>
        <w:t>— комплексом неполноценности перед Европой. Он не хотел подражать Европе, он хотел, чтобы Россия была Европой, точно так же, как он сам был, хотя бы отчасти, европейцем. Многие из его личных друзей и сподвижников, равно как и многие из его основных против</w:t>
      </w:r>
      <w:r w:rsidRPr="00E01EFC">
        <w:rPr>
          <w:rFonts w:ascii="Verdana" w:hAnsi="Verdana"/>
          <w:color w:val="000000"/>
          <w:sz w:val="20"/>
          <w:lang w:val="ru-RU"/>
        </w:rPr>
        <w:softHyphen/>
        <w:t xml:space="preserve">ников, с которыми он воевал, были европейцы; он провел более года, работая, путешествуя и попросту живя в Европе; он не раз ездил туда и потом. Запад не был для него </w:t>
      </w:r>
      <w:r w:rsidRPr="00E01EFC">
        <w:rPr>
          <w:rFonts w:ascii="Verdana" w:hAnsi="Verdana"/>
          <w:color w:val="000000"/>
          <w:sz w:val="20"/>
        </w:rPr>
        <w:t>terra</w:t>
      </w:r>
      <w:r w:rsidRPr="00E01EFC">
        <w:rPr>
          <w:rFonts w:ascii="Verdana" w:hAnsi="Verdana"/>
          <w:color w:val="000000"/>
          <w:sz w:val="20"/>
          <w:lang w:val="ru-RU"/>
        </w:rPr>
        <w:t xml:space="preserve"> </w:t>
      </w:r>
      <w:r w:rsidRPr="00E01EFC">
        <w:rPr>
          <w:rFonts w:ascii="Verdana" w:hAnsi="Verdana"/>
          <w:color w:val="000000"/>
          <w:sz w:val="20"/>
        </w:rPr>
        <w:t>incognita</w:t>
      </w:r>
      <w:r w:rsidRPr="00E01EFC">
        <w:rPr>
          <w:rFonts w:ascii="Verdana" w:hAnsi="Verdana"/>
          <w:color w:val="000000"/>
          <w:sz w:val="20"/>
          <w:lang w:val="ru-RU"/>
        </w:rPr>
        <w:t>. Человек трезвого ума, хотя и склонный к устрашающим запоям, он рассма</w:t>
      </w:r>
      <w:r w:rsidRPr="00E01EFC">
        <w:rPr>
          <w:rFonts w:ascii="Verdana" w:hAnsi="Verdana"/>
          <w:color w:val="000000"/>
          <w:sz w:val="20"/>
          <w:lang w:val="ru-RU"/>
        </w:rPr>
        <w:softHyphen/>
        <w:t>тривал любую страну, на чью почву ему случалось ступать (не исключая и свою собственную), всего лишь как продолжение пространства. В некотором роде для него география была реальнее истории, и его любимыми сторонами света были север и запад.</w:t>
      </w:r>
    </w:p>
    <w:p w14:paraId="58D91272"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 общем, он был влюблен в пространство, и особенно в мор</w:t>
      </w:r>
      <w:r w:rsidRPr="00E01EFC">
        <w:rPr>
          <w:rFonts w:ascii="Verdana" w:hAnsi="Verdana"/>
          <w:color w:val="000000"/>
          <w:sz w:val="20"/>
          <w:lang w:val="ru-RU"/>
        </w:rPr>
        <w:softHyphen/>
        <w:t>ское. Он хотел, чтобы у России был флот, и своими руками этот «царь-плотник», как называли его современники, построил пер</w:t>
      </w:r>
      <w:r w:rsidRPr="00E01EFC">
        <w:rPr>
          <w:rFonts w:ascii="Verdana" w:hAnsi="Verdana"/>
          <w:color w:val="000000"/>
          <w:sz w:val="20"/>
          <w:lang w:val="ru-RU"/>
        </w:rPr>
        <w:softHyphen/>
        <w:t>вый корабль (ныне выставленный в Военно-Морском музее), ис</w:t>
      </w:r>
      <w:r w:rsidRPr="00E01EFC">
        <w:rPr>
          <w:rFonts w:ascii="Verdana" w:hAnsi="Verdana"/>
          <w:color w:val="000000"/>
          <w:sz w:val="20"/>
          <w:lang w:val="ru-RU"/>
        </w:rPr>
        <w:softHyphen/>
        <w:t>пользуя навыки, приобретенные в дни работы на голландских и британских верфях. Так что его видение было вполне определен</w:t>
      </w:r>
      <w:r w:rsidRPr="00E01EFC">
        <w:rPr>
          <w:rFonts w:ascii="Verdana" w:hAnsi="Verdana"/>
          <w:color w:val="000000"/>
          <w:sz w:val="20"/>
          <w:lang w:val="ru-RU"/>
        </w:rPr>
        <w:softHyphen/>
        <w:t>ным. Он хотел, чтобы город был гаванью для русских флотилий, крепостью против шведов, столетиями разорявших эти берега, северной твердыней державы. В то же время он представлял себе город как духовный центр новой России: источник разума, наук, просвещения, знания. Реализации этого видения и была подчи</w:t>
      </w:r>
      <w:r w:rsidRPr="00E01EFC">
        <w:rPr>
          <w:rFonts w:ascii="Verdana" w:hAnsi="Verdana"/>
          <w:color w:val="000000"/>
          <w:sz w:val="20"/>
          <w:lang w:val="ru-RU"/>
        </w:rPr>
        <w:softHyphen/>
        <w:t>нена вся его сознательная деятельность; это было не то что побоч</w:t>
      </w:r>
      <w:r w:rsidRPr="00E01EFC">
        <w:rPr>
          <w:rFonts w:ascii="Verdana" w:hAnsi="Verdana"/>
          <w:color w:val="000000"/>
          <w:sz w:val="20"/>
          <w:lang w:val="ru-RU"/>
        </w:rPr>
        <w:softHyphen/>
        <w:t>ные продукты военных посягательств в последующие эпохи.</w:t>
      </w:r>
    </w:p>
    <w:p w14:paraId="1AA57DAD"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Когда провидцу случается быть еще и императором, он дейст</w:t>
      </w:r>
      <w:r w:rsidRPr="00E01EFC">
        <w:rPr>
          <w:rFonts w:ascii="Verdana" w:hAnsi="Verdana"/>
          <w:color w:val="000000"/>
          <w:sz w:val="20"/>
          <w:lang w:val="ru-RU"/>
        </w:rPr>
        <w:softHyphen/>
        <w:t>вует безжалостно. Назвать «принуждением» методы, к которым прибегал Петр Первый при осуществлении своего проекта, было бы очень мягко. Он обложил налогом всё и вся, чтобы заставить своих подданных покорять новую землю. При Петре у подданного русской короны был довольно ограниченный выбор: призыв в ар</w:t>
      </w:r>
      <w:r w:rsidRPr="00E01EFC">
        <w:rPr>
          <w:rFonts w:ascii="Verdana" w:hAnsi="Verdana"/>
          <w:color w:val="000000"/>
          <w:sz w:val="20"/>
          <w:lang w:val="ru-RU"/>
        </w:rPr>
        <w:softHyphen/>
        <w:t>мию или отправка на строительство Санкт-Петербурга, причем труд</w:t>
      </w:r>
      <w:r w:rsidRPr="00E01EFC">
        <w:rPr>
          <w:rFonts w:ascii="Verdana" w:hAnsi="Verdana"/>
          <w:color w:val="000000"/>
          <w:sz w:val="20"/>
          <w:lang w:val="ru-RU"/>
        </w:rPr>
        <w:softHyphen/>
        <w:t>но сказать, что было смертельнее. Десятки тысяч погибли безы</w:t>
      </w:r>
      <w:r w:rsidRPr="00E01EFC">
        <w:rPr>
          <w:rFonts w:ascii="Verdana" w:hAnsi="Verdana"/>
          <w:color w:val="000000"/>
          <w:sz w:val="20"/>
          <w:lang w:val="ru-RU"/>
        </w:rPr>
        <w:softHyphen/>
        <w:t>мянно в болотах невской дельты, чьи острова снискали репутацию не лучшую, чем современный Гулаг. С той лишь разницей, что в восемнадцатом веке ты хоть знал, что строишь, и у тебя был шанс получить последнее причастие и деревянный крест на могилу.</w:t>
      </w:r>
    </w:p>
    <w:p w14:paraId="59D31CA7"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Вероятно, не было у Петра другого пути обеспечить выполне</w:t>
      </w:r>
      <w:r w:rsidRPr="00E01EFC">
        <w:rPr>
          <w:rFonts w:ascii="Verdana" w:hAnsi="Verdana"/>
          <w:color w:val="000000"/>
          <w:sz w:val="20"/>
          <w:lang w:val="ru-RU"/>
        </w:rPr>
        <w:softHyphen/>
        <w:t>ние своего проекта. До его правления Россия не знала централи</w:t>
      </w:r>
      <w:r w:rsidRPr="00E01EFC">
        <w:rPr>
          <w:rFonts w:ascii="Verdana" w:hAnsi="Verdana"/>
          <w:color w:val="000000"/>
          <w:sz w:val="20"/>
          <w:lang w:val="ru-RU"/>
        </w:rPr>
        <w:softHyphen/>
        <w:t>зации, кроме как в военное время, и никогда не выступала как единое целое. Повальное подчинение, которого добивался Мед</w:t>
      </w:r>
      <w:r w:rsidRPr="00E01EFC">
        <w:rPr>
          <w:rFonts w:ascii="Verdana" w:hAnsi="Verdana"/>
          <w:color w:val="000000"/>
          <w:sz w:val="20"/>
          <w:lang w:val="ru-RU"/>
        </w:rPr>
        <w:softHyphen/>
        <w:t>ный Всадник, породило русский тоталитаризм, чьи плоды на вкус немногим приятней, чем семена. Масса требовала массовых реше</w:t>
      </w:r>
      <w:r w:rsidRPr="00E01EFC">
        <w:rPr>
          <w:rFonts w:ascii="Verdana" w:hAnsi="Verdana"/>
          <w:color w:val="000000"/>
          <w:sz w:val="20"/>
          <w:lang w:val="ru-RU"/>
        </w:rPr>
        <w:softHyphen/>
        <w:t>ний, и Петр, ни в силу образования, ни в силу самой по себе рус</w:t>
      </w:r>
      <w:r w:rsidRPr="00E01EFC">
        <w:rPr>
          <w:rFonts w:ascii="Verdana" w:hAnsi="Verdana"/>
          <w:color w:val="000000"/>
          <w:sz w:val="20"/>
          <w:lang w:val="ru-RU"/>
        </w:rPr>
        <w:softHyphen/>
        <w:t>ской истории, не был способен к чему-либо иному. С людьми он поступал точно так же, как с землей под свою будущую столицу. Плотник и навигатор, этот правитель обходился одним инстру</w:t>
      </w:r>
      <w:r w:rsidRPr="00E01EFC">
        <w:rPr>
          <w:rFonts w:ascii="Verdana" w:hAnsi="Verdana"/>
          <w:color w:val="000000"/>
          <w:sz w:val="20"/>
          <w:lang w:val="ru-RU"/>
        </w:rPr>
        <w:softHyphen/>
        <w:t>ментом, планируя свой город: линейкой. Пространство развора</w:t>
      </w:r>
      <w:r w:rsidRPr="00E01EFC">
        <w:rPr>
          <w:rFonts w:ascii="Verdana" w:hAnsi="Verdana"/>
          <w:color w:val="000000"/>
          <w:sz w:val="20"/>
          <w:lang w:val="ru-RU"/>
        </w:rPr>
        <w:softHyphen/>
        <w:t xml:space="preserve">чивалось пред ним предельно плоское, горизонтальное, и у него были все основания относиться к этому пространству как к </w:t>
      </w:r>
      <w:r w:rsidRPr="00E01EFC">
        <w:rPr>
          <w:rFonts w:ascii="Verdana" w:hAnsi="Verdana"/>
          <w:color w:val="000000"/>
          <w:sz w:val="20"/>
          <w:lang w:val="ru-RU"/>
        </w:rPr>
        <w:lastRenderedPageBreak/>
        <w:t>карте, где прямые линии наиболее выгодные. Ежели что и искривлено в этом городе, то не потому, что так было намечено, а потому, что он был неряшливый чертежник</w:t>
      </w:r>
      <w:r w:rsidRPr="00E01EFC">
        <w:rPr>
          <w:rFonts w:ascii="Verdana" w:hAnsi="Verdana"/>
          <w:color w:val="000000"/>
          <w:sz w:val="20"/>
        </w:rPr>
        <w:t> </w:t>
      </w:r>
      <w:r w:rsidRPr="00E01EFC">
        <w:rPr>
          <w:rFonts w:ascii="Verdana" w:hAnsi="Verdana"/>
          <w:color w:val="000000"/>
          <w:sz w:val="20"/>
          <w:lang w:val="ru-RU"/>
        </w:rPr>
        <w:t>— его палец порой соскальзывал с линейки, и линия под ногтем загибалась. Как и устрашенные подданные.</w:t>
      </w:r>
    </w:p>
    <w:p w14:paraId="12FF2576"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Этот город действительно стоит на костях своих строителей не меньше, чем на забитых ими сваях. До некоторой степени это верно по отношению к любому другому месту в Старом Свете, но обычно история успевает позаботиться о неприятных воспоми</w:t>
      </w:r>
      <w:r w:rsidRPr="00E01EFC">
        <w:rPr>
          <w:rFonts w:ascii="Verdana" w:hAnsi="Verdana"/>
          <w:color w:val="000000"/>
          <w:sz w:val="20"/>
          <w:lang w:val="ru-RU"/>
        </w:rPr>
        <w:softHyphen/>
        <w:t>наниях. Для смягченной мифологии Петербург слишком молод, и всякий раз, когда случается стихийное или заранее обдуманное бедствие, можно заприметить в толпе словно бы изголодавшееся, лишенное возраста лицо с глубоко сидящими, побелевшими гла</w:t>
      </w:r>
      <w:r w:rsidRPr="00E01EFC">
        <w:rPr>
          <w:rFonts w:ascii="Verdana" w:hAnsi="Verdana"/>
          <w:color w:val="000000"/>
          <w:sz w:val="20"/>
          <w:lang w:val="ru-RU"/>
        </w:rPr>
        <w:softHyphen/>
        <w:t>зами и услышать шепот: «Говорят же вам, это место проклято!». Вы вздрогнете, но мгновение спустя, когда вы попытаетесь еще раз взглянуть на говорившего, его уже и след простыл. Тщетно вы будете вглядываться в медленно толочущуюся толпу, в мимопол-зущий транспорт: вы не увидите ничего</w:t>
      </w:r>
      <w:r w:rsidRPr="00E01EFC">
        <w:rPr>
          <w:rFonts w:ascii="Verdana" w:hAnsi="Verdana"/>
          <w:color w:val="000000"/>
          <w:sz w:val="20"/>
        </w:rPr>
        <w:t> </w:t>
      </w:r>
      <w:r w:rsidRPr="00E01EFC">
        <w:rPr>
          <w:rFonts w:ascii="Verdana" w:hAnsi="Verdana"/>
          <w:color w:val="000000"/>
          <w:sz w:val="20"/>
          <w:lang w:val="ru-RU"/>
        </w:rPr>
        <w:t>— лишь безразличные пешеходы и, сквозь наклонную сетку дождя, величественные очертания прекрасных имперских зданий. Геометрия архитек</w:t>
      </w:r>
      <w:r w:rsidRPr="00E01EFC">
        <w:rPr>
          <w:rFonts w:ascii="Verdana" w:hAnsi="Verdana"/>
          <w:color w:val="000000"/>
          <w:sz w:val="20"/>
          <w:lang w:val="ru-RU"/>
        </w:rPr>
        <w:softHyphen/>
        <w:t>турных перспектив в этом городе превосходно приспособлена для потерь навсегда.</w:t>
      </w:r>
    </w:p>
    <w:p w14:paraId="614CDDD5"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 целом, однако, в местном ощущении Природы, которая когда-нибудь вернется, чтобы востребовать отторгнутую собст</w:t>
      </w:r>
      <w:r w:rsidRPr="00E01EFC">
        <w:rPr>
          <w:rFonts w:ascii="Verdana" w:hAnsi="Verdana"/>
          <w:color w:val="000000"/>
          <w:sz w:val="20"/>
          <w:lang w:val="ru-RU"/>
        </w:rPr>
        <w:softHyphen/>
        <w:t>венность, покинутую однажды под натиском человека, есть своя логика. Она</w:t>
      </w:r>
      <w:r w:rsidRPr="00E01EFC">
        <w:rPr>
          <w:rFonts w:ascii="Verdana" w:hAnsi="Verdana"/>
          <w:color w:val="000000"/>
          <w:sz w:val="20"/>
        </w:rPr>
        <w:t> </w:t>
      </w:r>
      <w:r w:rsidRPr="00E01EFC">
        <w:rPr>
          <w:rFonts w:ascii="Verdana" w:hAnsi="Verdana"/>
          <w:color w:val="000000"/>
          <w:sz w:val="20"/>
          <w:lang w:val="ru-RU"/>
        </w:rPr>
        <w:t>— результат не столько долгой истории опустошавших город наводнений, сколько физически ощутимой близости моря. Хотя дело никогда не идет дальше того, что Нева пытается выпры</w:t>
      </w:r>
      <w:r w:rsidRPr="00E01EFC">
        <w:rPr>
          <w:rFonts w:ascii="Verdana" w:hAnsi="Verdana"/>
          <w:color w:val="000000"/>
          <w:sz w:val="20"/>
          <w:lang w:val="ru-RU"/>
        </w:rPr>
        <w:softHyphen/>
        <w:t>гнуть из своей гранитной смирительной рубашки, но самый вид свинцовых балтийских туч, накатывающих на город, заставляет горожан изнемогать от напряжения, которого и так всегда хватает. Иногда, особенно поздней осенью, такая погодка, с порывистым ветром, хлещущим дождем и Невой, переплескивающейся на тро</w:t>
      </w:r>
      <w:r w:rsidRPr="00E01EFC">
        <w:rPr>
          <w:rFonts w:ascii="Verdana" w:hAnsi="Verdana"/>
          <w:color w:val="000000"/>
          <w:sz w:val="20"/>
          <w:lang w:val="ru-RU"/>
        </w:rPr>
        <w:softHyphen/>
        <w:t>туары, тянется неделями. Если даже ничего и не изменяется на самом деле, просто фактор времени заставляет думать, что дела ухудшаются. В такие дни вспоминаешь, что город не защищен дамбами и что вы вплотную окружены пятой колонной каналов и проток, что практически живешь на острове, на одном из сотни, на одном из тех, что ты видел в кино</w:t>
      </w:r>
      <w:r w:rsidRPr="00E01EFC">
        <w:rPr>
          <w:rFonts w:ascii="Verdana" w:hAnsi="Verdana"/>
          <w:color w:val="000000"/>
          <w:sz w:val="20"/>
        </w:rPr>
        <w:t> </w:t>
      </w:r>
      <w:r w:rsidRPr="00E01EFC">
        <w:rPr>
          <w:rFonts w:ascii="Verdana" w:hAnsi="Verdana"/>
          <w:color w:val="000000"/>
          <w:sz w:val="20"/>
          <w:lang w:val="ru-RU"/>
        </w:rPr>
        <w:t>— или это было во сне?</w:t>
      </w:r>
      <w:r w:rsidRPr="00E01EFC">
        <w:rPr>
          <w:rFonts w:ascii="Verdana" w:hAnsi="Verdana"/>
          <w:color w:val="000000"/>
          <w:sz w:val="20"/>
        </w:rPr>
        <w:t> </w:t>
      </w:r>
      <w:r w:rsidRPr="00E01EFC">
        <w:rPr>
          <w:rFonts w:ascii="Verdana" w:hAnsi="Verdana"/>
          <w:color w:val="000000"/>
          <w:sz w:val="20"/>
          <w:lang w:val="ru-RU"/>
        </w:rPr>
        <w:t>— когда гигантская волна, и прочее, и прочее; и тогда включаешь радио ради очередной сводки. Каковая обычно звучит бодро и оптимистично.</w:t>
      </w:r>
    </w:p>
    <w:p w14:paraId="5CE71689"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Но главная причина этого ощущения</w:t>
      </w:r>
      <w:r w:rsidRPr="00E01EFC">
        <w:rPr>
          <w:rFonts w:ascii="Verdana" w:hAnsi="Verdana"/>
          <w:color w:val="000000"/>
          <w:sz w:val="20"/>
        </w:rPr>
        <w:t> </w:t>
      </w:r>
      <w:r w:rsidRPr="00E01EFC">
        <w:rPr>
          <w:rFonts w:ascii="Verdana" w:hAnsi="Verdana"/>
          <w:color w:val="000000"/>
          <w:sz w:val="20"/>
          <w:lang w:val="ru-RU"/>
        </w:rPr>
        <w:t>— само море. Как ни странно, при всей морской мощи, ныне накопленной Россией, идея океана все еще чужда большинству населения. И фольклор, и официальная пропаганда трактуют эту тему в туманной, хотя и положительной, романтической манере. Для обывателя море ассоциируется прежде всего с Черным морем, отпуском, югом, курортом, может быть, с пальмами. Чаще всего в песнях и стихах встречаются эпитеты: «широкое», «синее», «прекрасное». Иногда можно обнаружить «роковое», но по-русски это как-то вполне со</w:t>
      </w:r>
      <w:r w:rsidRPr="00E01EFC">
        <w:rPr>
          <w:rFonts w:ascii="Verdana" w:hAnsi="Verdana"/>
          <w:color w:val="000000"/>
          <w:sz w:val="20"/>
          <w:lang w:val="ru-RU"/>
        </w:rPr>
        <w:softHyphen/>
        <w:t>четается с остальным. Понятия свободы, открытого простора, желания-бросить-все-к-чертовой-матери</w:t>
      </w:r>
      <w:r w:rsidRPr="00E01EFC">
        <w:rPr>
          <w:rFonts w:ascii="Verdana" w:hAnsi="Verdana"/>
          <w:color w:val="000000"/>
          <w:sz w:val="20"/>
        </w:rPr>
        <w:t> </w:t>
      </w:r>
      <w:r w:rsidRPr="00E01EFC">
        <w:rPr>
          <w:rFonts w:ascii="Verdana" w:hAnsi="Verdana"/>
          <w:color w:val="000000"/>
          <w:sz w:val="20"/>
          <w:lang w:val="ru-RU"/>
        </w:rPr>
        <w:t>— все эти вещи глубоко задавлены и, следовательно, всплывают в вывернутой наизнанку форме водобоязни, боязни утонуть. Уже в одном этом город на Неве есть вызов национальной психике и заслуживает клички «иностранец своего отечества», данной ему Гоголем. Если не ино</w:t>
      </w:r>
      <w:r w:rsidRPr="00E01EFC">
        <w:rPr>
          <w:rFonts w:ascii="Verdana" w:hAnsi="Verdana"/>
          <w:color w:val="000000"/>
          <w:sz w:val="20"/>
          <w:lang w:val="ru-RU"/>
        </w:rPr>
        <w:softHyphen/>
        <w:t>странец, то уж моряк, по крайней мере. Петр Первый в некотором роде добился своего: город стал гаванью, и не только физической. Метафизической тоже. Нет другого места в России, где бы вооб</w:t>
      </w:r>
      <w:r w:rsidRPr="00E01EFC">
        <w:rPr>
          <w:rFonts w:ascii="Verdana" w:hAnsi="Verdana"/>
          <w:color w:val="000000"/>
          <w:sz w:val="20"/>
          <w:lang w:val="ru-RU"/>
        </w:rPr>
        <w:softHyphen/>
        <w:t>ражение отрывалось с такой легкостью от действительности: рус</w:t>
      </w:r>
      <w:r w:rsidRPr="00E01EFC">
        <w:rPr>
          <w:rFonts w:ascii="Verdana" w:hAnsi="Verdana"/>
          <w:color w:val="000000"/>
          <w:sz w:val="20"/>
          <w:lang w:val="ru-RU"/>
        </w:rPr>
        <w:softHyphen/>
        <w:t>ская литература возникла с появлением Петербурга.</w:t>
      </w:r>
    </w:p>
    <w:p w14:paraId="28585DAA"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Хотя, может быть, и верно, что Петр планировал новый Амс</w:t>
      </w:r>
      <w:r w:rsidRPr="00E01EFC">
        <w:rPr>
          <w:rFonts w:ascii="Verdana" w:hAnsi="Verdana"/>
          <w:color w:val="000000"/>
          <w:sz w:val="20"/>
          <w:lang w:val="ru-RU"/>
        </w:rPr>
        <w:softHyphen/>
        <w:t>тердам, но то, что получилось, имеет не больше общего с голланд</w:t>
      </w:r>
      <w:r w:rsidRPr="00E01EFC">
        <w:rPr>
          <w:rFonts w:ascii="Verdana" w:hAnsi="Verdana"/>
          <w:color w:val="000000"/>
          <w:sz w:val="20"/>
          <w:lang w:val="ru-RU"/>
        </w:rPr>
        <w:softHyphen/>
        <w:t>ским городом, чем его бывший тезка на берегах Гудзона. Но то, что в последнем росло вверх, в первом растекалось горизонтально, при том же размахе. Ибо уже сама ширина реки требует иных архи</w:t>
      </w:r>
      <w:r w:rsidRPr="00E01EFC">
        <w:rPr>
          <w:rFonts w:ascii="Verdana" w:hAnsi="Verdana"/>
          <w:color w:val="000000"/>
          <w:sz w:val="20"/>
          <w:lang w:val="ru-RU"/>
        </w:rPr>
        <w:softHyphen/>
        <w:t>тектурных масштабов.</w:t>
      </w:r>
    </w:p>
    <w:p w14:paraId="610DF8B4"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 эпохи, последовавшие за петровской, начали строить не отдельными зданиями, а целыми архитектурными ансамблями, точнее, архитектурными пейзажами. Нетронутая дотоле европей</w:t>
      </w:r>
      <w:r w:rsidRPr="00E01EFC">
        <w:rPr>
          <w:rFonts w:ascii="Verdana" w:hAnsi="Verdana"/>
          <w:color w:val="000000"/>
          <w:sz w:val="20"/>
          <w:lang w:val="ru-RU"/>
        </w:rPr>
        <w:softHyphen/>
        <w:t>скими архитектурными стилями, Россия открыла шлюзы, и барок</w:t>
      </w:r>
      <w:r w:rsidRPr="00E01EFC">
        <w:rPr>
          <w:rFonts w:ascii="Verdana" w:hAnsi="Verdana"/>
          <w:color w:val="000000"/>
          <w:sz w:val="20"/>
          <w:lang w:val="ru-RU"/>
        </w:rPr>
        <w:softHyphen/>
        <w:t xml:space="preserve">ко с классицизмом ворвались и заполонили улицы и набережные Санкт-Петербурга. Органоподобные леса колоннад вырастали параллельно дворцовым </w:t>
      </w:r>
      <w:r w:rsidRPr="00E01EFC">
        <w:rPr>
          <w:rFonts w:ascii="Verdana" w:hAnsi="Verdana"/>
          <w:color w:val="000000"/>
          <w:sz w:val="20"/>
          <w:lang w:val="ru-RU"/>
        </w:rPr>
        <w:lastRenderedPageBreak/>
        <w:t>фасадам, уходя в бесконечность своего многокилометрового эвклидова триумфа. Во второй половине восемнадцатого и в первой четверти девятнадцатого столетий этот город стал подлинной Меккой для лучших итальянских и фран</w:t>
      </w:r>
      <w:r w:rsidRPr="00E01EFC">
        <w:rPr>
          <w:rFonts w:ascii="Verdana" w:hAnsi="Verdana"/>
          <w:color w:val="000000"/>
          <w:sz w:val="20"/>
          <w:lang w:val="ru-RU"/>
        </w:rPr>
        <w:softHyphen/>
        <w:t>цузских архитекторов, скульпторов и декораторов. В том, что касалось имперского вида, город был скрупулезен до мельчайших деталей. Гранитная облицовка рек и каналов, изысканность каж</w:t>
      </w:r>
      <w:r w:rsidRPr="00E01EFC">
        <w:rPr>
          <w:rFonts w:ascii="Verdana" w:hAnsi="Verdana"/>
          <w:color w:val="000000"/>
          <w:sz w:val="20"/>
          <w:lang w:val="ru-RU"/>
        </w:rPr>
        <w:softHyphen/>
        <w:t>дого завитка их чугунных решеток говорят сами за себя. Так же как и отделка дворцовых зал и загородных резиденций царской семьи и аристократии; прихотливость и изысканность этого деко</w:t>
      </w:r>
      <w:r w:rsidRPr="00E01EFC">
        <w:rPr>
          <w:rFonts w:ascii="Verdana" w:hAnsi="Verdana"/>
          <w:color w:val="000000"/>
          <w:sz w:val="20"/>
          <w:lang w:val="ru-RU"/>
        </w:rPr>
        <w:softHyphen/>
        <w:t>ра граничат с непристойностью. И еще</w:t>
      </w:r>
      <w:r w:rsidRPr="00E01EFC">
        <w:rPr>
          <w:rFonts w:ascii="Verdana" w:hAnsi="Verdana"/>
          <w:color w:val="000000"/>
          <w:sz w:val="20"/>
        </w:rPr>
        <w:t> </w:t>
      </w:r>
      <w:r w:rsidRPr="00E01EFC">
        <w:rPr>
          <w:rFonts w:ascii="Verdana" w:hAnsi="Verdana"/>
          <w:color w:val="000000"/>
          <w:sz w:val="20"/>
          <w:lang w:val="ru-RU"/>
        </w:rPr>
        <w:t>— по каким бы образцам ни работали архитекторы, будь то Версаль или Фонтенбло или еще что-нибудь, творение выходило безошибочно российским, ибо скорее переизбыток пространства подсказывал архитекторам, где и какое еще крыло прибавить и в каком стиле его решить, нежели капризные вкусы зачастую невежественных, хотя и не</w:t>
      </w:r>
      <w:r w:rsidRPr="00E01EFC">
        <w:rPr>
          <w:rFonts w:ascii="Verdana" w:hAnsi="Verdana"/>
          <w:color w:val="000000"/>
          <w:sz w:val="20"/>
          <w:lang w:val="ru-RU"/>
        </w:rPr>
        <w:softHyphen/>
        <w:t>сметно богатых клиентов. Когда смотришь на панораму Невы, от</w:t>
      </w:r>
      <w:r w:rsidRPr="00E01EFC">
        <w:rPr>
          <w:rFonts w:ascii="Verdana" w:hAnsi="Verdana"/>
          <w:color w:val="000000"/>
          <w:sz w:val="20"/>
          <w:lang w:val="ru-RU"/>
        </w:rPr>
        <w:softHyphen/>
        <w:t>крывающуюся с Трубецкого бастиона Петропавловской крепости, или на петергофский Каскад у Финского залива, то возникает странное чувство, что все это не Россия, пытающаяся дотянуться до европейской цивилизации, а увеличенная волшебным фонарем проекция последней на грандиозный экран пространства и воды.</w:t>
      </w:r>
    </w:p>
    <w:p w14:paraId="700B0933"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 конечном счете своим быстрым ростом и великолепием город обязан повсеместному там наличию воды. Двадцать кило</w:t>
      </w:r>
      <w:r w:rsidRPr="00E01EFC">
        <w:rPr>
          <w:rFonts w:ascii="Verdana" w:hAnsi="Verdana"/>
          <w:color w:val="000000"/>
          <w:sz w:val="20"/>
          <w:lang w:val="ru-RU"/>
        </w:rPr>
        <w:softHyphen/>
        <w:t>метров Невы в черте города, разделяющиеся в самом центре на двадцать пять больших и малых рукавов, обеспечивают городу такое водяное зеркало, что нарциссизм становится неизбежным. Отражаемый ежесекундно тысячами квадратных метров текучей серебряной амальгамы, город словно бы постоянно фотогра</w:t>
      </w:r>
      <w:r w:rsidRPr="00E01EFC">
        <w:rPr>
          <w:rFonts w:ascii="Verdana" w:hAnsi="Verdana"/>
          <w:color w:val="000000"/>
          <w:sz w:val="20"/>
          <w:lang w:val="ru-RU"/>
        </w:rPr>
        <w:softHyphen/>
        <w:t>фируем рекой, и отснятый метраж впадает в Финский залив, который солнечным днем выглядит как хранилище этих слепящих снимков. Неудивительно, что порой этот город производит впе</w:t>
      </w:r>
      <w:r w:rsidRPr="00E01EFC">
        <w:rPr>
          <w:rFonts w:ascii="Verdana" w:hAnsi="Verdana"/>
          <w:color w:val="000000"/>
          <w:sz w:val="20"/>
          <w:lang w:val="ru-RU"/>
        </w:rPr>
        <w:softHyphen/>
        <w:t>чатление крайнего эгоиста, занятого исключительно собственной внешностью. Безусловно, в таких местах больше обращаешь вни</w:t>
      </w:r>
      <w:r w:rsidRPr="00E01EFC">
        <w:rPr>
          <w:rFonts w:ascii="Verdana" w:hAnsi="Verdana"/>
          <w:color w:val="000000"/>
          <w:sz w:val="20"/>
          <w:lang w:val="ru-RU"/>
        </w:rPr>
        <w:softHyphen/>
        <w:t>мание на фасады, чем на наружность себе подобных. Неистощи</w:t>
      </w:r>
      <w:r w:rsidRPr="00E01EFC">
        <w:rPr>
          <w:rFonts w:ascii="Verdana" w:hAnsi="Verdana"/>
          <w:color w:val="000000"/>
          <w:sz w:val="20"/>
          <w:lang w:val="ru-RU"/>
        </w:rPr>
        <w:softHyphen/>
        <w:t>мое, с ума сводящее умножение всех этих пилястров, колоннад, портиков намекает на природу этого каменного нарциссизма, на</w:t>
      </w:r>
      <w:r w:rsidRPr="00E01EFC">
        <w:rPr>
          <w:rFonts w:ascii="Verdana" w:hAnsi="Verdana"/>
          <w:color w:val="000000"/>
          <w:sz w:val="20"/>
          <w:lang w:val="ru-RU"/>
        </w:rPr>
        <w:softHyphen/>
        <w:t>мекает на возможность того, что, по крайней мере в неодушевлен</w:t>
      </w:r>
      <w:r w:rsidRPr="00E01EFC">
        <w:rPr>
          <w:rFonts w:ascii="Verdana" w:hAnsi="Verdana"/>
          <w:color w:val="000000"/>
          <w:sz w:val="20"/>
          <w:lang w:val="ru-RU"/>
        </w:rPr>
        <w:softHyphen/>
        <w:t>ном мире, вода может рассматриваться, как сгущенное Время.</w:t>
      </w:r>
    </w:p>
    <w:p w14:paraId="726CD45F"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Но, возможно, больше, чем реками и каналами, этот, по слову Достоевского, «самый умышленный город в мире», отражен рус</w:t>
      </w:r>
      <w:r w:rsidRPr="00E01EFC">
        <w:rPr>
          <w:rFonts w:ascii="Verdana" w:hAnsi="Verdana"/>
          <w:color w:val="000000"/>
          <w:sz w:val="20"/>
          <w:lang w:val="ru-RU"/>
        </w:rPr>
        <w:softHyphen/>
        <w:t>ской литературой. Вода может свидетельствовать лишь о поверх</w:t>
      </w:r>
      <w:r w:rsidRPr="00E01EFC">
        <w:rPr>
          <w:rFonts w:ascii="Verdana" w:hAnsi="Verdana"/>
          <w:color w:val="000000"/>
          <w:sz w:val="20"/>
          <w:lang w:val="ru-RU"/>
        </w:rPr>
        <w:softHyphen/>
        <w:t>ностях, представлять их, и только их. Изображение внешнего и духовного интерьера города, его влияния на людей и их внутрен</w:t>
      </w:r>
      <w:r w:rsidRPr="00E01EFC">
        <w:rPr>
          <w:rFonts w:ascii="Verdana" w:hAnsi="Verdana"/>
          <w:color w:val="000000"/>
          <w:sz w:val="20"/>
          <w:lang w:val="ru-RU"/>
        </w:rPr>
        <w:softHyphen/>
        <w:t>ний мир стало основной темой русской литературы почти со дня основания Петербурга. Фактически русская литература здесь и родилась, на берегах Невы. Если, по поговорке, все русские писа</w:t>
      </w:r>
      <w:r w:rsidRPr="00E01EFC">
        <w:rPr>
          <w:rFonts w:ascii="Verdana" w:hAnsi="Verdana"/>
          <w:color w:val="000000"/>
          <w:sz w:val="20"/>
          <w:lang w:val="ru-RU"/>
        </w:rPr>
        <w:softHyphen/>
        <w:t>тели «вышли из Гоголевской „Шинели“», то не мешает напомнить, что эта шинель была содрана с бедных чиновничьих плеч нигде иначе, как в Петербурге, в начале девятнадцатого столетия. Тон был, однако, задан Пушкиным, в «Медном Всаднике», где герой, мелкий департаментский чиновник, потеряв свою возлюбленную в наводнение, обвиняет конную статую Императора в халатности (дамб-то нет) и сходит с ума, когда видит, что разгневанный Петр спрыгивает на своем коне с пьедестала и устремляется в погоню, чтобы втоптать его, наглеца, в землю. (Это была бы нехитрая история о восстании маленького человека против неограниченной власти и о мании преследования, если бы не великолепные стихи, лучшие из написанных во славу этого города, за исключением стихов Мандельштама, который уже буквально был втоптан в зем</w:t>
      </w:r>
      <w:r w:rsidRPr="00E01EFC">
        <w:rPr>
          <w:rFonts w:ascii="Verdana" w:hAnsi="Verdana"/>
          <w:color w:val="000000"/>
          <w:sz w:val="20"/>
          <w:lang w:val="ru-RU"/>
        </w:rPr>
        <w:softHyphen/>
        <w:t>лю Империи через сто лет после того, как Пушкин был убит на дуэли.)</w:t>
      </w:r>
    </w:p>
    <w:p w14:paraId="541C419D"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Во всяком случае к началу девятнадцатого века Петербург уже был столицей российской словесности, и совсем не потому, что среди ее героев или ее создателей были придворные. В конце кон</w:t>
      </w:r>
      <w:r w:rsidRPr="00E01EFC">
        <w:rPr>
          <w:rFonts w:ascii="Verdana" w:hAnsi="Verdana"/>
          <w:color w:val="000000"/>
          <w:sz w:val="20"/>
          <w:lang w:val="ru-RU"/>
        </w:rPr>
        <w:softHyphen/>
        <w:t>цов, двор столетиями находился в Москве, но ничего не вышло оттуда. Причина столь неожиданного творческого взрыва опять-таки была, главным образом, географическая. В контексте тогдаш</w:t>
      </w:r>
      <w:r w:rsidRPr="00E01EFC">
        <w:rPr>
          <w:rFonts w:ascii="Verdana" w:hAnsi="Verdana"/>
          <w:color w:val="000000"/>
          <w:sz w:val="20"/>
          <w:lang w:val="ru-RU"/>
        </w:rPr>
        <w:softHyphen/>
        <w:t>ней русской жизни возникновение Санкт-Петербурга было равно</w:t>
      </w:r>
      <w:r w:rsidRPr="00E01EFC">
        <w:rPr>
          <w:rFonts w:ascii="Verdana" w:hAnsi="Verdana"/>
          <w:color w:val="000000"/>
          <w:sz w:val="20"/>
          <w:lang w:val="ru-RU"/>
        </w:rPr>
        <w:softHyphen/>
        <w:t>сильно открытию Нового Света: мыслящие люди того времени получили возможность взглянуть на самих себя и на народ как бы со стороны. Иными словами, этот город позволил им объективи</w:t>
      </w:r>
      <w:r w:rsidRPr="00E01EFC">
        <w:rPr>
          <w:rFonts w:ascii="Verdana" w:hAnsi="Verdana"/>
          <w:color w:val="000000"/>
          <w:sz w:val="20"/>
          <w:lang w:val="ru-RU"/>
        </w:rPr>
        <w:softHyphen/>
        <w:t>ровать страну. Идея о том, что критика со стороны</w:t>
      </w:r>
      <w:r w:rsidRPr="00E01EFC">
        <w:rPr>
          <w:rFonts w:ascii="Verdana" w:hAnsi="Verdana"/>
          <w:color w:val="000000"/>
          <w:sz w:val="20"/>
        </w:rPr>
        <w:t> </w:t>
      </w:r>
      <w:r w:rsidRPr="00E01EFC">
        <w:rPr>
          <w:rFonts w:ascii="Verdana" w:hAnsi="Verdana"/>
          <w:color w:val="000000"/>
          <w:sz w:val="20"/>
          <w:lang w:val="ru-RU"/>
        </w:rPr>
        <w:t xml:space="preserve">— наиболее ценная, популярна и </w:t>
      </w:r>
      <w:r w:rsidRPr="00E01EFC">
        <w:rPr>
          <w:rFonts w:ascii="Verdana" w:hAnsi="Verdana"/>
          <w:color w:val="000000"/>
          <w:sz w:val="20"/>
          <w:lang w:val="ru-RU"/>
        </w:rPr>
        <w:lastRenderedPageBreak/>
        <w:t>поныне. Тогда же, подкрепленная альтерна</w:t>
      </w:r>
      <w:r w:rsidRPr="00E01EFC">
        <w:rPr>
          <w:rFonts w:ascii="Verdana" w:hAnsi="Verdana"/>
          <w:color w:val="000000"/>
          <w:sz w:val="20"/>
          <w:lang w:val="ru-RU"/>
        </w:rPr>
        <w:softHyphen/>
        <w:t>тивным</w:t>
      </w:r>
      <w:r w:rsidRPr="00E01EFC">
        <w:rPr>
          <w:rFonts w:ascii="Verdana" w:hAnsi="Verdana"/>
          <w:color w:val="000000"/>
          <w:sz w:val="20"/>
        </w:rPr>
        <w:t> </w:t>
      </w:r>
      <w:r w:rsidRPr="00E01EFC">
        <w:rPr>
          <w:rFonts w:ascii="Verdana" w:hAnsi="Verdana"/>
          <w:color w:val="000000"/>
          <w:sz w:val="20"/>
          <w:lang w:val="ru-RU"/>
        </w:rPr>
        <w:t>— по крайней мере на вид</w:t>
      </w:r>
      <w:r w:rsidRPr="00E01EFC">
        <w:rPr>
          <w:rFonts w:ascii="Verdana" w:hAnsi="Verdana"/>
          <w:color w:val="000000"/>
          <w:sz w:val="20"/>
        </w:rPr>
        <w:t> </w:t>
      </w:r>
      <w:r w:rsidRPr="00E01EFC">
        <w:rPr>
          <w:rFonts w:ascii="Verdana" w:hAnsi="Verdana"/>
          <w:color w:val="000000"/>
          <w:sz w:val="20"/>
          <w:lang w:val="ru-RU"/>
        </w:rPr>
        <w:t>— утопическим характером города, она наполняла впервые берущихся за перо ощущением почти неоспоримой авторитетности высказываемых суждений. Если верно, что писателю нужно отстраниться от собственного опыта, чтобы иметь возможность прокомментировать его, тогда город, с его услугами отчуждения, позволял писателю сэкономить на путешествии.</w:t>
      </w:r>
    </w:p>
    <w:p w14:paraId="5B0DFCAD"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Выходцы из аристократии, дворянства или духовенства, все эти писатели принадлежали, если воспользоваться экономиче</w:t>
      </w:r>
      <w:r w:rsidRPr="00E01EFC">
        <w:rPr>
          <w:rFonts w:ascii="Verdana" w:hAnsi="Verdana"/>
          <w:color w:val="000000"/>
          <w:sz w:val="20"/>
          <w:lang w:val="ru-RU"/>
        </w:rPr>
        <w:softHyphen/>
        <w:t>ской классификацией, к среднему классу, который почти единст</w:t>
      </w:r>
      <w:r w:rsidRPr="00E01EFC">
        <w:rPr>
          <w:rFonts w:ascii="Verdana" w:hAnsi="Verdana"/>
          <w:color w:val="000000"/>
          <w:sz w:val="20"/>
          <w:lang w:val="ru-RU"/>
        </w:rPr>
        <w:softHyphen/>
        <w:t>венный ответственен за существование литературы где бы то ни было. За двумя-тремя исключениями, все они жили писательст</w:t>
      </w:r>
      <w:r w:rsidRPr="00E01EFC">
        <w:rPr>
          <w:rFonts w:ascii="Verdana" w:hAnsi="Verdana"/>
          <w:color w:val="000000"/>
          <w:sz w:val="20"/>
          <w:lang w:val="ru-RU"/>
        </w:rPr>
        <w:softHyphen/>
        <w:t>вом, т.</w:t>
      </w:r>
      <w:r w:rsidRPr="00E01EFC">
        <w:rPr>
          <w:rFonts w:ascii="Verdana" w:hAnsi="Verdana"/>
          <w:color w:val="000000"/>
          <w:sz w:val="20"/>
        </w:rPr>
        <w:t> </w:t>
      </w:r>
      <w:r w:rsidRPr="00E01EFC">
        <w:rPr>
          <w:rFonts w:ascii="Verdana" w:hAnsi="Verdana"/>
          <w:color w:val="000000"/>
          <w:sz w:val="20"/>
          <w:lang w:val="ru-RU"/>
        </w:rPr>
        <w:t>е. достаточно скудно, чтобы без комментариев или изум</w:t>
      </w:r>
      <w:r w:rsidRPr="00E01EFC">
        <w:rPr>
          <w:rFonts w:ascii="Verdana" w:hAnsi="Verdana"/>
          <w:color w:val="000000"/>
          <w:sz w:val="20"/>
          <w:lang w:val="ru-RU"/>
        </w:rPr>
        <w:softHyphen/>
        <w:t>ления понимать трудности беднейших так же, как и роскошь тех, кто наверху. Последние привлекали их внимание куда меньше, хотя бы потому, что вероятность присоединиться к ним была гораз</w:t>
      </w:r>
      <w:r w:rsidRPr="00E01EFC">
        <w:rPr>
          <w:rFonts w:ascii="Verdana" w:hAnsi="Verdana"/>
          <w:color w:val="000000"/>
          <w:sz w:val="20"/>
          <w:lang w:val="ru-RU"/>
        </w:rPr>
        <w:softHyphen/>
        <w:t>до ниже. Соответственно, мы имеем весьма подробную, почти стереоскопическую картину внутреннего реального Санкт-Петер</w:t>
      </w:r>
      <w:r w:rsidRPr="00E01EFC">
        <w:rPr>
          <w:rFonts w:ascii="Verdana" w:hAnsi="Verdana"/>
          <w:color w:val="000000"/>
          <w:sz w:val="20"/>
          <w:lang w:val="ru-RU"/>
        </w:rPr>
        <w:softHyphen/>
        <w:t>бурга, поскольку именно прозябание составляет основу действи</w:t>
      </w:r>
      <w:r w:rsidRPr="00E01EFC">
        <w:rPr>
          <w:rFonts w:ascii="Verdana" w:hAnsi="Verdana"/>
          <w:color w:val="000000"/>
          <w:sz w:val="20"/>
          <w:lang w:val="ru-RU"/>
        </w:rPr>
        <w:softHyphen/>
        <w:t>тельности; маленький человек всегда универсален. Более того, чем прекраснее то, что его непосредственно окружает, тем более рази</w:t>
      </w:r>
      <w:r w:rsidRPr="00E01EFC">
        <w:rPr>
          <w:rFonts w:ascii="Verdana" w:hAnsi="Verdana"/>
          <w:color w:val="000000"/>
          <w:sz w:val="20"/>
          <w:lang w:val="ru-RU"/>
        </w:rPr>
        <w:softHyphen/>
        <w:t>телен его контраст с оным. Не удивительно, что все они</w:t>
      </w:r>
      <w:r w:rsidRPr="00E01EFC">
        <w:rPr>
          <w:rFonts w:ascii="Verdana" w:hAnsi="Verdana"/>
          <w:color w:val="000000"/>
          <w:sz w:val="20"/>
        </w:rPr>
        <w:t> </w:t>
      </w:r>
      <w:r w:rsidRPr="00E01EFC">
        <w:rPr>
          <w:rFonts w:ascii="Verdana" w:hAnsi="Verdana"/>
          <w:color w:val="000000"/>
          <w:sz w:val="20"/>
          <w:lang w:val="ru-RU"/>
        </w:rPr>
        <w:t>— отстав</w:t>
      </w:r>
      <w:r w:rsidRPr="00E01EFC">
        <w:rPr>
          <w:rFonts w:ascii="Verdana" w:hAnsi="Verdana"/>
          <w:color w:val="000000"/>
          <w:sz w:val="20"/>
          <w:lang w:val="ru-RU"/>
        </w:rPr>
        <w:softHyphen/>
        <w:t>ные офицеры, бедные вдовы, ограбленные государственные чиновники, голодные журналисты, униженные писари, туберку</w:t>
      </w:r>
      <w:r w:rsidRPr="00E01EFC">
        <w:rPr>
          <w:rFonts w:ascii="Verdana" w:hAnsi="Verdana"/>
          <w:color w:val="000000"/>
          <w:sz w:val="20"/>
          <w:lang w:val="ru-RU"/>
        </w:rPr>
        <w:softHyphen/>
        <w:t>лезные студенты и так далее</w:t>
      </w:r>
      <w:r w:rsidRPr="00E01EFC">
        <w:rPr>
          <w:rFonts w:ascii="Verdana" w:hAnsi="Verdana"/>
          <w:color w:val="000000"/>
          <w:sz w:val="20"/>
        </w:rPr>
        <w:t> </w:t>
      </w:r>
      <w:r w:rsidRPr="00E01EFC">
        <w:rPr>
          <w:rFonts w:ascii="Verdana" w:hAnsi="Verdana"/>
          <w:color w:val="000000"/>
          <w:sz w:val="20"/>
          <w:lang w:val="ru-RU"/>
        </w:rPr>
        <w:t>— увиденные на фоне безупречно классических, утопических портиков, преследовали воображение писателей и наводняли первые главы русской прозы.</w:t>
      </w:r>
    </w:p>
    <w:p w14:paraId="42A34E1E"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Так часто возникали эти персонажи на бумаге, и так много было людей, населявших бумагу ими, и так безупречно владели эти люди своим материалом, и таков был этот материал</w:t>
      </w:r>
      <w:r w:rsidRPr="00E01EFC">
        <w:rPr>
          <w:rFonts w:ascii="Verdana" w:hAnsi="Verdana"/>
          <w:color w:val="000000"/>
          <w:sz w:val="20"/>
        </w:rPr>
        <w:t> </w:t>
      </w:r>
      <w:r w:rsidRPr="00E01EFC">
        <w:rPr>
          <w:rFonts w:ascii="Verdana" w:hAnsi="Verdana"/>
          <w:color w:val="000000"/>
          <w:sz w:val="20"/>
          <w:lang w:val="ru-RU"/>
        </w:rPr>
        <w:t>— слова,</w:t>
      </w:r>
      <w:r w:rsidRPr="00E01EFC">
        <w:rPr>
          <w:rFonts w:ascii="Verdana" w:hAnsi="Verdana"/>
          <w:color w:val="000000"/>
          <w:sz w:val="20"/>
        </w:rPr>
        <w:t> </w:t>
      </w:r>
      <w:r w:rsidRPr="00E01EFC">
        <w:rPr>
          <w:rFonts w:ascii="Verdana" w:hAnsi="Verdana"/>
          <w:color w:val="000000"/>
          <w:sz w:val="20"/>
          <w:lang w:val="ru-RU"/>
        </w:rPr>
        <w:t>— что очень скоро в городе стало твориться нечто странное. Процесс распознавания этих неисправимо семантических, насыщенных морализированием образов превратился в процесс самоотожде</w:t>
      </w:r>
      <w:r w:rsidRPr="00E01EFC">
        <w:rPr>
          <w:rFonts w:ascii="Verdana" w:hAnsi="Verdana"/>
          <w:color w:val="000000"/>
          <w:sz w:val="20"/>
          <w:lang w:val="ru-RU"/>
        </w:rPr>
        <w:softHyphen/>
        <w:t>ствления с ними. Как это нередко случается с человеком перед зеркалом, город начал впадать в зависимость от своего объемного отражения в литературе. Не то чтобы он недостаточно совершенст</w:t>
      </w:r>
      <w:r w:rsidRPr="00E01EFC">
        <w:rPr>
          <w:rFonts w:ascii="Verdana" w:hAnsi="Verdana"/>
          <w:color w:val="000000"/>
          <w:sz w:val="20"/>
          <w:lang w:val="ru-RU"/>
        </w:rPr>
        <w:softHyphen/>
        <w:t>вовался (хотя, конечно, недостаточно!), но с врожденной нервоз</w:t>
      </w:r>
      <w:r w:rsidRPr="00E01EFC">
        <w:rPr>
          <w:rFonts w:ascii="Verdana" w:hAnsi="Verdana"/>
          <w:color w:val="000000"/>
          <w:sz w:val="20"/>
          <w:lang w:val="ru-RU"/>
        </w:rPr>
        <w:softHyphen/>
        <w:t>ностью нарциссиста, город впивался все более и более пристально в зеркало, проносимое русскими писателями</w:t>
      </w:r>
      <w:r w:rsidRPr="00E01EFC">
        <w:rPr>
          <w:rFonts w:ascii="Verdana" w:hAnsi="Verdana"/>
          <w:color w:val="000000"/>
          <w:sz w:val="20"/>
        </w:rPr>
        <w:t> </w:t>
      </w:r>
      <w:r w:rsidRPr="00E01EFC">
        <w:rPr>
          <w:rFonts w:ascii="Verdana" w:hAnsi="Verdana"/>
          <w:color w:val="000000"/>
          <w:sz w:val="20"/>
          <w:lang w:val="ru-RU"/>
        </w:rPr>
        <w:t>— перефразируя Стендаля</w:t>
      </w:r>
      <w:r w:rsidRPr="00E01EFC">
        <w:rPr>
          <w:rFonts w:ascii="Verdana" w:hAnsi="Verdana"/>
          <w:color w:val="000000"/>
          <w:sz w:val="20"/>
        </w:rPr>
        <w:t> </w:t>
      </w:r>
      <w:r w:rsidRPr="00E01EFC">
        <w:rPr>
          <w:rFonts w:ascii="Verdana" w:hAnsi="Verdana"/>
          <w:color w:val="000000"/>
          <w:sz w:val="20"/>
          <w:lang w:val="ru-RU"/>
        </w:rPr>
        <w:t>— сквозь улицы, дворы и убогие квартиры горожан. Порой отражаемый пытался поправить или просто разбить от</w:t>
      </w:r>
      <w:r w:rsidRPr="00E01EFC">
        <w:rPr>
          <w:rFonts w:ascii="Verdana" w:hAnsi="Verdana"/>
          <w:color w:val="000000"/>
          <w:sz w:val="20"/>
          <w:lang w:val="ru-RU"/>
        </w:rPr>
        <w:softHyphen/>
        <w:t>ражение, что сделать было проще простого, поскольку почти все авторы тут же и жили, в городе. К середине девятнадцатого столе</w:t>
      </w:r>
      <w:r w:rsidRPr="00E01EFC">
        <w:rPr>
          <w:rFonts w:ascii="Verdana" w:hAnsi="Verdana"/>
          <w:color w:val="000000"/>
          <w:sz w:val="20"/>
          <w:lang w:val="ru-RU"/>
        </w:rPr>
        <w:softHyphen/>
        <w:t>тия отражаемый и отражение сливаются воедино: русская литера</w:t>
      </w:r>
      <w:r w:rsidRPr="00E01EFC">
        <w:rPr>
          <w:rFonts w:ascii="Verdana" w:hAnsi="Verdana"/>
          <w:color w:val="000000"/>
          <w:sz w:val="20"/>
          <w:lang w:val="ru-RU"/>
        </w:rPr>
        <w:softHyphen/>
        <w:t>тура сравнялась с действительностью до такой степени, что когда теперь думаешь о Санкт-Петербурге, невозможно отличить выдуманное от доподлинно существовавшего. Что довольно-таки странно для места, которому всего лишь двести семьдесят шесть лет. Современный гид покажет вам здание Третьего отделения, где судили Достоевского, но также и дом, где персонаж из Достоев</w:t>
      </w:r>
      <w:r w:rsidRPr="00E01EFC">
        <w:rPr>
          <w:rFonts w:ascii="Verdana" w:hAnsi="Verdana"/>
          <w:color w:val="000000"/>
          <w:sz w:val="20"/>
          <w:lang w:val="ru-RU"/>
        </w:rPr>
        <w:softHyphen/>
        <w:t>ского</w:t>
      </w:r>
      <w:r w:rsidRPr="00E01EFC">
        <w:rPr>
          <w:rFonts w:ascii="Verdana" w:hAnsi="Verdana"/>
          <w:color w:val="000000"/>
          <w:sz w:val="20"/>
        </w:rPr>
        <w:t> </w:t>
      </w:r>
      <w:r w:rsidRPr="00E01EFC">
        <w:rPr>
          <w:rFonts w:ascii="Verdana" w:hAnsi="Verdana"/>
          <w:color w:val="000000"/>
          <w:sz w:val="20"/>
          <w:lang w:val="ru-RU"/>
        </w:rPr>
        <w:t>— Раскольников</w:t>
      </w:r>
      <w:r w:rsidRPr="00E01EFC">
        <w:rPr>
          <w:rFonts w:ascii="Verdana" w:hAnsi="Verdana"/>
          <w:color w:val="000000"/>
          <w:sz w:val="20"/>
        </w:rPr>
        <w:t> </w:t>
      </w:r>
      <w:r w:rsidRPr="00E01EFC">
        <w:rPr>
          <w:rFonts w:ascii="Verdana" w:hAnsi="Verdana"/>
          <w:color w:val="000000"/>
          <w:sz w:val="20"/>
          <w:lang w:val="ru-RU"/>
        </w:rPr>
        <w:t>— зарубил старуху-процентщицу.</w:t>
      </w:r>
    </w:p>
    <w:p w14:paraId="0DF8A380"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Роль литературы девятнадцатого века в оформлении образа города была тем более решающей, что именно в этом веке петер</w:t>
      </w:r>
      <w:r w:rsidRPr="00E01EFC">
        <w:rPr>
          <w:rFonts w:ascii="Verdana" w:hAnsi="Verdana"/>
          <w:color w:val="000000"/>
          <w:sz w:val="20"/>
          <w:lang w:val="ru-RU"/>
        </w:rPr>
        <w:softHyphen/>
        <w:t>бургское скопление дворцов и посольств разрасталось в бюрокра</w:t>
      </w:r>
      <w:r w:rsidRPr="00E01EFC">
        <w:rPr>
          <w:rFonts w:ascii="Verdana" w:hAnsi="Verdana"/>
          <w:color w:val="000000"/>
          <w:sz w:val="20"/>
          <w:lang w:val="ru-RU"/>
        </w:rPr>
        <w:softHyphen/>
        <w:t>тический, политический, деловой, военный и, под конец, инду</w:t>
      </w:r>
      <w:r w:rsidRPr="00E01EFC">
        <w:rPr>
          <w:rFonts w:ascii="Verdana" w:hAnsi="Verdana"/>
          <w:color w:val="000000"/>
          <w:sz w:val="20"/>
          <w:lang w:val="ru-RU"/>
        </w:rPr>
        <w:softHyphen/>
        <w:t>стриальный центр России. Совершенная почти до абсурда архи</w:t>
      </w:r>
      <w:r w:rsidRPr="00E01EFC">
        <w:rPr>
          <w:rFonts w:ascii="Verdana" w:hAnsi="Verdana"/>
          <w:color w:val="000000"/>
          <w:sz w:val="20"/>
          <w:lang w:val="ru-RU"/>
        </w:rPr>
        <w:softHyphen/>
        <w:t>тектура стала утрачивать свой абстрактный характер, ухудшаться с каждым новым зданием. Это определялось и тенденцией к функциональности (то есть попросту</w:t>
      </w:r>
      <w:r w:rsidRPr="00E01EFC">
        <w:rPr>
          <w:rFonts w:ascii="Verdana" w:hAnsi="Verdana"/>
          <w:color w:val="000000"/>
          <w:sz w:val="20"/>
        </w:rPr>
        <w:t> </w:t>
      </w:r>
      <w:r w:rsidRPr="00E01EFC">
        <w:rPr>
          <w:rFonts w:ascii="Verdana" w:hAnsi="Verdana"/>
          <w:color w:val="000000"/>
          <w:sz w:val="20"/>
          <w:lang w:val="ru-RU"/>
        </w:rPr>
        <w:t>— к доходности) и общей эстетической деградацией. За исключением Екатерины Великой, наследники Петра не слишком отличались по части прозрений, не заимствовали они и петровских. Каждый из них пытался под</w:t>
      </w:r>
      <w:r w:rsidRPr="00E01EFC">
        <w:rPr>
          <w:rFonts w:ascii="Verdana" w:hAnsi="Verdana"/>
          <w:color w:val="000000"/>
          <w:sz w:val="20"/>
          <w:lang w:val="ru-RU"/>
        </w:rPr>
        <w:softHyphen/>
        <w:t>ражать своему варианту Европы, и притом весьма тщательно, но Европа девятнадцатого века была не слишком достойна подра</w:t>
      </w:r>
      <w:r w:rsidRPr="00E01EFC">
        <w:rPr>
          <w:rFonts w:ascii="Verdana" w:hAnsi="Verdana"/>
          <w:color w:val="000000"/>
          <w:sz w:val="20"/>
          <w:lang w:val="ru-RU"/>
        </w:rPr>
        <w:softHyphen/>
        <w:t>жания. От царствования к царствованию упадок становился все более очевиден; единственное, что еще спасало новые затеи, была необходимость приспосабливать их к величию предшествующего. Конечно, в наши дни даже казарменный стиль николаевской эпохи может согреть смятенное сердце эстета, поскольку он хотя бы хорошо передает дух времени. Но в целом этот солдафонский, пруссацкий общественный идеал в российском выполнении, вкупе с безобразными доходными домами, втиснувшимися между классическими ансамблями, производит довольно обескуражи</w:t>
      </w:r>
      <w:r w:rsidRPr="00E01EFC">
        <w:rPr>
          <w:rFonts w:ascii="Verdana" w:hAnsi="Verdana"/>
          <w:color w:val="000000"/>
          <w:sz w:val="20"/>
          <w:lang w:val="ru-RU"/>
        </w:rPr>
        <w:softHyphen/>
        <w:t xml:space="preserve">вающее впечатление. Затем настала </w:t>
      </w:r>
      <w:r w:rsidRPr="00E01EFC">
        <w:rPr>
          <w:rFonts w:ascii="Verdana" w:hAnsi="Verdana"/>
          <w:color w:val="000000"/>
          <w:sz w:val="20"/>
          <w:lang w:val="ru-RU"/>
        </w:rPr>
        <w:lastRenderedPageBreak/>
        <w:t>пора викторианской эклек</w:t>
      </w:r>
      <w:r w:rsidRPr="00E01EFC">
        <w:rPr>
          <w:rFonts w:ascii="Verdana" w:hAnsi="Verdana"/>
          <w:color w:val="000000"/>
          <w:sz w:val="20"/>
          <w:lang w:val="ru-RU"/>
        </w:rPr>
        <w:softHyphen/>
        <w:t>тики в завитушках, и к концу века город, который начинался как прыжок из истории в будущее, уже поглядывал тут и там обыкно</w:t>
      </w:r>
      <w:r w:rsidRPr="00E01EFC">
        <w:rPr>
          <w:rFonts w:ascii="Verdana" w:hAnsi="Verdana"/>
          <w:color w:val="000000"/>
          <w:sz w:val="20"/>
          <w:lang w:val="ru-RU"/>
        </w:rPr>
        <w:softHyphen/>
        <w:t>венным североевропейским буржуа.</w:t>
      </w:r>
    </w:p>
    <w:p w14:paraId="16A52DBC"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 этом-то и было дело. Если в тридцатые годы прошлого века критик Белинский восклицал: «Петербург оригинальнее всех горо</w:t>
      </w:r>
      <w:r w:rsidRPr="00E01EFC">
        <w:rPr>
          <w:rFonts w:ascii="Verdana" w:hAnsi="Verdana"/>
          <w:color w:val="000000"/>
          <w:sz w:val="20"/>
          <w:lang w:val="ru-RU"/>
        </w:rPr>
        <w:softHyphen/>
        <w:t>дов Америки, потому что он есть новый город в старой стране, сле</w:t>
      </w:r>
      <w:r w:rsidRPr="00E01EFC">
        <w:rPr>
          <w:rFonts w:ascii="Verdana" w:hAnsi="Verdana"/>
          <w:color w:val="000000"/>
          <w:sz w:val="20"/>
          <w:lang w:val="ru-RU"/>
        </w:rPr>
        <w:softHyphen/>
        <w:t>довательно есть новая надежда, прекрасное будущее этой страны»,</w:t>
      </w:r>
      <w:r w:rsidRPr="00E01EFC">
        <w:rPr>
          <w:rFonts w:ascii="Verdana" w:hAnsi="Verdana"/>
          <w:color w:val="000000"/>
          <w:sz w:val="20"/>
        </w:rPr>
        <w:t> </w:t>
      </w:r>
      <w:r w:rsidRPr="00E01EFC">
        <w:rPr>
          <w:rFonts w:ascii="Verdana" w:hAnsi="Verdana"/>
          <w:color w:val="000000"/>
          <w:sz w:val="20"/>
          <w:lang w:val="ru-RU"/>
        </w:rPr>
        <w:t>— то четверть столетия спустя Достоевский на ту же тему отзывается уже саркастически: «Вот архитектура современной огромной гости</w:t>
      </w:r>
      <w:r w:rsidRPr="00E01EFC">
        <w:rPr>
          <w:rFonts w:ascii="Verdana" w:hAnsi="Verdana"/>
          <w:color w:val="000000"/>
          <w:sz w:val="20"/>
          <w:lang w:val="ru-RU"/>
        </w:rPr>
        <w:softHyphen/>
        <w:t>ницы,</w:t>
      </w:r>
      <w:r w:rsidRPr="00E01EFC">
        <w:rPr>
          <w:rFonts w:ascii="Verdana" w:hAnsi="Verdana"/>
          <w:color w:val="000000"/>
          <w:sz w:val="20"/>
        </w:rPr>
        <w:t> </w:t>
      </w:r>
      <w:r w:rsidRPr="00E01EFC">
        <w:rPr>
          <w:rFonts w:ascii="Verdana" w:hAnsi="Verdana"/>
          <w:color w:val="000000"/>
          <w:sz w:val="20"/>
          <w:lang w:val="ru-RU"/>
        </w:rPr>
        <w:t>— это уже деловитость американизма, сотни нумеров, огром</w:t>
      </w:r>
      <w:r w:rsidRPr="00E01EFC">
        <w:rPr>
          <w:rFonts w:ascii="Verdana" w:hAnsi="Verdana"/>
          <w:color w:val="000000"/>
          <w:sz w:val="20"/>
          <w:lang w:val="ru-RU"/>
        </w:rPr>
        <w:softHyphen/>
        <w:t>ное промышленное предприятие, тотчас же видно, что и у нас яви</w:t>
      </w:r>
      <w:r w:rsidRPr="00E01EFC">
        <w:rPr>
          <w:rFonts w:ascii="Verdana" w:hAnsi="Verdana"/>
          <w:color w:val="000000"/>
          <w:sz w:val="20"/>
          <w:lang w:val="ru-RU"/>
        </w:rPr>
        <w:softHyphen/>
        <w:t>лись железные дороги, и мы вдруг очутились деловыми людьми».</w:t>
      </w:r>
    </w:p>
    <w:p w14:paraId="59D83CAB"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Все же говорить об «американизме» в приложении к капитали</w:t>
      </w:r>
      <w:r w:rsidRPr="00E01EFC">
        <w:rPr>
          <w:rFonts w:ascii="Verdana" w:hAnsi="Verdana"/>
          <w:color w:val="000000"/>
          <w:sz w:val="20"/>
          <w:lang w:val="ru-RU"/>
        </w:rPr>
        <w:softHyphen/>
        <w:t>стическому периоду петербургской истории было бы, пожалуй, натяжкой, но внешнее сходство с Европой было и в самом деле ошеломительным. И не одни лишь фасады банков и акционерных обществ уподоблялись в своей слоновой солидности берлинским и лондонским партнерам; внутреннее убранство таких заведений, как елисеевский магазин (все еще действующий, сохраненный в неприкосновенности, хотя бы потому, что не для чего было бы расширяться по нынешним временам), без труда выдерживает сравнение с парижским Фошоном. Все дело в том, что каждый «изм» проявляется в международном масштабе, отвергающем на</w:t>
      </w:r>
      <w:r w:rsidRPr="00E01EFC">
        <w:rPr>
          <w:rFonts w:ascii="Verdana" w:hAnsi="Verdana"/>
          <w:color w:val="000000"/>
          <w:sz w:val="20"/>
          <w:lang w:val="ru-RU"/>
        </w:rPr>
        <w:softHyphen/>
        <w:t>циональные черты; капитализм в этом отношении не был исклю</w:t>
      </w:r>
      <w:r w:rsidRPr="00E01EFC">
        <w:rPr>
          <w:rFonts w:ascii="Verdana" w:hAnsi="Verdana"/>
          <w:color w:val="000000"/>
          <w:sz w:val="20"/>
          <w:lang w:val="ru-RU"/>
        </w:rPr>
        <w:softHyphen/>
        <w:t>чением. Город был на подъеме; мужское население в пропорции два к одному превосходило женское, процветала проституция, пе</w:t>
      </w:r>
      <w:r w:rsidRPr="00E01EFC">
        <w:rPr>
          <w:rFonts w:ascii="Verdana" w:hAnsi="Verdana"/>
          <w:color w:val="000000"/>
          <w:sz w:val="20"/>
          <w:lang w:val="ru-RU"/>
        </w:rPr>
        <w:softHyphen/>
        <w:t>реполнялись приюты; вода в гавани кипела от судов, вывозивших русскую пшеницу, так же как она кипит теперь от судов, приво</w:t>
      </w:r>
      <w:r w:rsidRPr="00E01EFC">
        <w:rPr>
          <w:rFonts w:ascii="Verdana" w:hAnsi="Verdana"/>
          <w:color w:val="000000"/>
          <w:sz w:val="20"/>
          <w:lang w:val="ru-RU"/>
        </w:rPr>
        <w:softHyphen/>
        <w:t>зящих пшеницу в Россию. Это был международный город, с боль</w:t>
      </w:r>
      <w:r w:rsidRPr="00E01EFC">
        <w:rPr>
          <w:rFonts w:ascii="Verdana" w:hAnsi="Verdana"/>
          <w:color w:val="000000"/>
          <w:sz w:val="20"/>
          <w:lang w:val="ru-RU"/>
        </w:rPr>
        <w:softHyphen/>
        <w:t>шими колониями</w:t>
      </w:r>
      <w:r w:rsidRPr="00E01EFC">
        <w:rPr>
          <w:rFonts w:ascii="Verdana" w:hAnsi="Verdana"/>
          <w:color w:val="000000"/>
          <w:sz w:val="20"/>
        </w:rPr>
        <w:t> </w:t>
      </w:r>
      <w:r w:rsidRPr="00E01EFC">
        <w:rPr>
          <w:rFonts w:ascii="Verdana" w:hAnsi="Verdana"/>
          <w:color w:val="000000"/>
          <w:sz w:val="20"/>
          <w:lang w:val="ru-RU"/>
        </w:rPr>
        <w:t>— французской, немецкой, голландской и анг</w:t>
      </w:r>
      <w:r w:rsidRPr="00E01EFC">
        <w:rPr>
          <w:rFonts w:ascii="Verdana" w:hAnsi="Verdana"/>
          <w:color w:val="000000"/>
          <w:sz w:val="20"/>
          <w:lang w:val="ru-RU"/>
        </w:rPr>
        <w:softHyphen/>
        <w:t>лийской, не говоря о дипломатах и коммерсантах. Пушкинское пророчество, вложенное в уста Медного Всадника: «Все флаги в гости будут к нам!»,</w:t>
      </w:r>
      <w:r w:rsidRPr="00E01EFC">
        <w:rPr>
          <w:rFonts w:ascii="Verdana" w:hAnsi="Verdana"/>
          <w:color w:val="000000"/>
          <w:sz w:val="20"/>
        </w:rPr>
        <w:t> </w:t>
      </w:r>
      <w:r w:rsidRPr="00E01EFC">
        <w:rPr>
          <w:rFonts w:ascii="Verdana" w:hAnsi="Verdana"/>
          <w:color w:val="000000"/>
          <w:sz w:val="20"/>
          <w:lang w:val="ru-RU"/>
        </w:rPr>
        <w:t>— материализовалось. Если в восемнадцатом веке подражание Западу не шло глубже грима и мод в аристократи</w:t>
      </w:r>
      <w:r w:rsidRPr="00E01EFC">
        <w:rPr>
          <w:rFonts w:ascii="Verdana" w:hAnsi="Verdana"/>
          <w:color w:val="000000"/>
          <w:sz w:val="20"/>
          <w:lang w:val="ru-RU"/>
        </w:rPr>
        <w:softHyphen/>
        <w:t>ческой среде («Эти русские</w:t>
      </w:r>
      <w:r w:rsidRPr="00E01EFC">
        <w:rPr>
          <w:rFonts w:ascii="Verdana" w:hAnsi="Verdana"/>
          <w:color w:val="000000"/>
          <w:sz w:val="20"/>
        </w:rPr>
        <w:t> </w:t>
      </w:r>
      <w:r w:rsidRPr="00E01EFC">
        <w:rPr>
          <w:rFonts w:ascii="Verdana" w:hAnsi="Verdana"/>
          <w:color w:val="000000"/>
          <w:sz w:val="20"/>
          <w:lang w:val="ru-RU"/>
        </w:rPr>
        <w:t>— обезьяны!</w:t>
      </w:r>
      <w:r w:rsidRPr="00E01EFC">
        <w:rPr>
          <w:rFonts w:ascii="Verdana" w:hAnsi="Verdana"/>
          <w:color w:val="000000"/>
          <w:sz w:val="20"/>
        </w:rPr>
        <w:t> </w:t>
      </w:r>
      <w:r w:rsidRPr="00E01EFC">
        <w:rPr>
          <w:rFonts w:ascii="Verdana" w:hAnsi="Verdana"/>
          <w:color w:val="000000"/>
          <w:sz w:val="20"/>
          <w:lang w:val="ru-RU"/>
        </w:rPr>
        <w:t>— жаловался французский дворянин после бала в Зимнем дворце.— Как быстро они при</w:t>
      </w:r>
      <w:r w:rsidRPr="00E01EFC">
        <w:rPr>
          <w:rFonts w:ascii="Verdana" w:hAnsi="Verdana"/>
          <w:color w:val="000000"/>
          <w:sz w:val="20"/>
          <w:lang w:val="ru-RU"/>
        </w:rPr>
        <w:softHyphen/>
        <w:t>способились! Уже перещеголяли наш двор!»), то в девятнадцатом веке, с его нуворишской буржуазией, высшим светом, полусве</w:t>
      </w:r>
      <w:r w:rsidRPr="00E01EFC">
        <w:rPr>
          <w:rFonts w:ascii="Verdana" w:hAnsi="Verdana"/>
          <w:color w:val="000000"/>
          <w:sz w:val="20"/>
          <w:lang w:val="ru-RU"/>
        </w:rPr>
        <w:softHyphen/>
        <w:t>том и пр., Санкт-Петербург уже стал настолько западным горо</w:t>
      </w:r>
      <w:r w:rsidRPr="00E01EFC">
        <w:rPr>
          <w:rFonts w:ascii="Verdana" w:hAnsi="Verdana"/>
          <w:color w:val="000000"/>
          <w:sz w:val="20"/>
          <w:lang w:val="ru-RU"/>
        </w:rPr>
        <w:softHyphen/>
        <w:t>дом, что мог позволить себе даже некоторое презрение к Европе.</w:t>
      </w:r>
    </w:p>
    <w:p w14:paraId="579C4EE0"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Однако это презрение, главным образом проявившееся в литературе, не имело отношения к традиционной русской ксено</w:t>
      </w:r>
      <w:r w:rsidRPr="00E01EFC">
        <w:rPr>
          <w:rFonts w:ascii="Verdana" w:hAnsi="Verdana"/>
          <w:color w:val="000000"/>
          <w:sz w:val="20"/>
          <w:lang w:val="ru-RU"/>
        </w:rPr>
        <w:softHyphen/>
        <w:t>фобии, часто выражающейся в доказательствах превосходства православной церкви над католической. Скорее то была реакция города на самого себя, столкновение проповедуемых идеалов с меркантильной реальностью, реакция эстета на буржуа. Что же до всей этой истории с противопоставлением православия осталь</w:t>
      </w:r>
      <w:r w:rsidRPr="00E01EFC">
        <w:rPr>
          <w:rFonts w:ascii="Verdana" w:hAnsi="Verdana"/>
          <w:color w:val="000000"/>
          <w:sz w:val="20"/>
          <w:lang w:val="ru-RU"/>
        </w:rPr>
        <w:softHyphen/>
        <w:t>ному христианству, оно никогда не заходило слишком далеко, поскольку соборы и церкви проектировались теми же архитекто</w:t>
      </w:r>
      <w:r w:rsidRPr="00E01EFC">
        <w:rPr>
          <w:rFonts w:ascii="Verdana" w:hAnsi="Verdana"/>
          <w:color w:val="000000"/>
          <w:sz w:val="20"/>
          <w:lang w:val="ru-RU"/>
        </w:rPr>
        <w:softHyphen/>
        <w:t>рами, что и дворцы. Так что пока не ступишь под их своды или если не присмотришься к форме креста на куполе, невозможно определить, к какой церкви относится сей дом молитвы; кстати, нет в этом городе и возглавий-луковок. И все же что-то от рели</w:t>
      </w:r>
      <w:r w:rsidRPr="00E01EFC">
        <w:rPr>
          <w:rFonts w:ascii="Verdana" w:hAnsi="Verdana"/>
          <w:color w:val="000000"/>
          <w:sz w:val="20"/>
          <w:lang w:val="ru-RU"/>
        </w:rPr>
        <w:softHyphen/>
        <w:t>гиозного чувства было в этом презрении.</w:t>
      </w:r>
    </w:p>
    <w:p w14:paraId="228AD0A7"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Любая критика человеческого существования предполагает осведомленность критикующего о высшей точке отсчета, лучшем порядке. Так сложилась история русской эстетики, что архи</w:t>
      </w:r>
      <w:r w:rsidRPr="00E01EFC">
        <w:rPr>
          <w:rFonts w:ascii="Verdana" w:hAnsi="Verdana"/>
          <w:color w:val="000000"/>
          <w:sz w:val="20"/>
          <w:lang w:val="ru-RU"/>
        </w:rPr>
        <w:softHyphen/>
        <w:t>тектурные ансамбли Санкт-Петербурга воспринимались и воспринимаются как предельно возможное воплощение такого порядка (включая церкви). Во всяком случае, человек, прожив</w:t>
      </w:r>
      <w:r w:rsidRPr="00E01EFC">
        <w:rPr>
          <w:rFonts w:ascii="Verdana" w:hAnsi="Verdana"/>
          <w:color w:val="000000"/>
          <w:sz w:val="20"/>
          <w:lang w:val="ru-RU"/>
        </w:rPr>
        <w:softHyphen/>
        <w:t>ший в этом городе достаточно долго, склонен связывать добро</w:t>
      </w:r>
      <w:r w:rsidRPr="00E01EFC">
        <w:rPr>
          <w:rFonts w:ascii="Verdana" w:hAnsi="Verdana"/>
          <w:color w:val="000000"/>
          <w:sz w:val="20"/>
          <w:lang w:val="ru-RU"/>
        </w:rPr>
        <w:softHyphen/>
        <w:t>детель с пропорциональностью. Это старая греческая идея, но, будучи перенесена под северные небеса, она обретает несколько воинствующий характер и заставляет художника, мягко говоря, чрезвычайно заботиться о форме. Такое влияние особенно очевид</w:t>
      </w:r>
      <w:r w:rsidRPr="00E01EFC">
        <w:rPr>
          <w:rFonts w:ascii="Verdana" w:hAnsi="Verdana"/>
          <w:color w:val="000000"/>
          <w:sz w:val="20"/>
          <w:lang w:val="ru-RU"/>
        </w:rPr>
        <w:softHyphen/>
        <w:t>но в отношении русской или, по месту рождения, петербургской поэзии. Ибо в течение двух с половиной столетий эта школа, от Ломоносова и Державина до Пушкина и его плеяды (Баратын</w:t>
      </w:r>
      <w:r w:rsidRPr="00E01EFC">
        <w:rPr>
          <w:rFonts w:ascii="Verdana" w:hAnsi="Verdana"/>
          <w:color w:val="000000"/>
          <w:sz w:val="20"/>
          <w:lang w:val="ru-RU"/>
        </w:rPr>
        <w:softHyphen/>
        <w:t>ский, Вяземский, Дельвиг), и далее до акмеистов в этом столетии (Ахматова, Мандельштам) существовала под тем же знаком, под которым и была зачата: под знаком классицизма.</w:t>
      </w:r>
    </w:p>
    <w:p w14:paraId="42735203"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lastRenderedPageBreak/>
        <w:t>Однако меньше пятидесяти лет отделяют пушкинский гимн го</w:t>
      </w:r>
      <w:r w:rsidRPr="00E01EFC">
        <w:rPr>
          <w:rFonts w:ascii="Verdana" w:hAnsi="Verdana"/>
          <w:color w:val="000000"/>
          <w:sz w:val="20"/>
          <w:lang w:val="ru-RU"/>
        </w:rPr>
        <w:softHyphen/>
        <w:t>роду в «Медном Всаднике» от высказывания Достоевского в «Запи</w:t>
      </w:r>
      <w:r w:rsidRPr="00E01EFC">
        <w:rPr>
          <w:rFonts w:ascii="Verdana" w:hAnsi="Verdana"/>
          <w:color w:val="000000"/>
          <w:sz w:val="20"/>
          <w:lang w:val="ru-RU"/>
        </w:rPr>
        <w:softHyphen/>
        <w:t>сках из подполья»: «Несчастье обитать в Петербурге, самом отвле</w:t>
      </w:r>
      <w:r w:rsidRPr="00E01EFC">
        <w:rPr>
          <w:rFonts w:ascii="Verdana" w:hAnsi="Verdana"/>
          <w:color w:val="000000"/>
          <w:sz w:val="20"/>
          <w:lang w:val="ru-RU"/>
        </w:rPr>
        <w:softHyphen/>
        <w:t>ченном и самом умышленном городе в мире». Стремительность такого перехода объясняется тем, что скорость развития города не была в сущности скоростью: с порога пошло ускорение. Место, чье население в 1700 году равнялось нулю, населялось полутора миллио</w:t>
      </w:r>
      <w:r w:rsidRPr="00E01EFC">
        <w:rPr>
          <w:rFonts w:ascii="Verdana" w:hAnsi="Verdana"/>
          <w:color w:val="000000"/>
          <w:sz w:val="20"/>
          <w:lang w:val="ru-RU"/>
        </w:rPr>
        <w:softHyphen/>
        <w:t>нами в 1900-м. На что где-нибудь еще ушел бы век, здесь втиски</w:t>
      </w:r>
      <w:r w:rsidRPr="00E01EFC">
        <w:rPr>
          <w:rFonts w:ascii="Verdana" w:hAnsi="Verdana"/>
          <w:color w:val="000000"/>
          <w:sz w:val="20"/>
          <w:lang w:val="ru-RU"/>
        </w:rPr>
        <w:softHyphen/>
        <w:t>валось в десятилетия. Время приобретало мифические свойства, потому что то был миф творения. Процветала промышленность, и вокруг города вырастали фабричные трубы, как кирпичное эхо его колоннад. Императорский русский балет представлял Анну Павлову в хореографии Петипаиза каких-нибудь двадцать лет развил пони</w:t>
      </w:r>
      <w:r w:rsidRPr="00E01EFC">
        <w:rPr>
          <w:rFonts w:ascii="Verdana" w:hAnsi="Verdana"/>
          <w:color w:val="000000"/>
          <w:sz w:val="20"/>
          <w:lang w:val="ru-RU"/>
        </w:rPr>
        <w:softHyphen/>
        <w:t>мание балета как симфонической структуры, понимание, которому суждено было покорить мир. Около трех тысяч кораблей под рус</w:t>
      </w:r>
      <w:r w:rsidRPr="00E01EFC">
        <w:rPr>
          <w:rFonts w:ascii="Verdana" w:hAnsi="Verdana"/>
          <w:color w:val="000000"/>
          <w:sz w:val="20"/>
          <w:lang w:val="ru-RU"/>
        </w:rPr>
        <w:softHyphen/>
        <w:t>скими и иностранными флагами принимал ежегодно петербургский порт, более дюжины политических партий заседали в 1906 году в зале русского предварительного парламента, именовавшегося Думой (Дума, т.</w:t>
      </w:r>
      <w:r w:rsidRPr="00E01EFC">
        <w:rPr>
          <w:rFonts w:ascii="Verdana" w:hAnsi="Verdana"/>
          <w:color w:val="000000"/>
          <w:sz w:val="20"/>
        </w:rPr>
        <w:t> </w:t>
      </w:r>
      <w:r w:rsidRPr="00E01EFC">
        <w:rPr>
          <w:rFonts w:ascii="Verdana" w:hAnsi="Verdana"/>
          <w:color w:val="000000"/>
          <w:sz w:val="20"/>
          <w:lang w:val="ru-RU"/>
        </w:rPr>
        <w:t>е. мысль,</w:t>
      </w:r>
      <w:r w:rsidRPr="00E01EFC">
        <w:rPr>
          <w:rFonts w:ascii="Verdana" w:hAnsi="Verdana"/>
          <w:color w:val="000000"/>
          <w:sz w:val="20"/>
        </w:rPr>
        <w:t> </w:t>
      </w:r>
      <w:r w:rsidRPr="00E01EFC">
        <w:rPr>
          <w:rFonts w:ascii="Verdana" w:hAnsi="Verdana"/>
          <w:color w:val="000000"/>
          <w:sz w:val="20"/>
          <w:lang w:val="ru-RU"/>
        </w:rPr>
        <w:t xml:space="preserve">— английское созвучие </w:t>
      </w:r>
      <w:r w:rsidRPr="00E01EFC">
        <w:rPr>
          <w:rFonts w:ascii="Verdana" w:hAnsi="Verdana"/>
          <w:color w:val="000000"/>
          <w:sz w:val="20"/>
        </w:rPr>
        <w:t>doom</w:t>
      </w:r>
      <w:r w:rsidRPr="00E01EFC">
        <w:rPr>
          <w:rFonts w:ascii="Verdana" w:hAnsi="Verdana"/>
          <w:color w:val="000000"/>
          <w:sz w:val="20"/>
          <w:lang w:val="ru-RU"/>
        </w:rPr>
        <w:t>, «обреченность», не звучит ли предзнаменованием). Приставка «Санкт» исчезала посте</w:t>
      </w:r>
      <w:r w:rsidRPr="00E01EFC">
        <w:rPr>
          <w:rFonts w:ascii="Verdana" w:hAnsi="Verdana"/>
          <w:color w:val="000000"/>
          <w:sz w:val="20"/>
          <w:lang w:val="ru-RU"/>
        </w:rPr>
        <w:softHyphen/>
        <w:t>пенно, но вполне оправданно, из названия города, а когда началась Первая мировая война, в связи с антигерманскими настроениями полностью русифицировалось и все название</w:t>
      </w:r>
      <w:r w:rsidRPr="00E01EFC">
        <w:rPr>
          <w:rFonts w:ascii="Verdana" w:hAnsi="Verdana"/>
          <w:color w:val="000000"/>
          <w:sz w:val="20"/>
        </w:rPr>
        <w:t> </w:t>
      </w:r>
      <w:r w:rsidRPr="00E01EFC">
        <w:rPr>
          <w:rFonts w:ascii="Verdana" w:hAnsi="Verdana"/>
          <w:color w:val="000000"/>
          <w:sz w:val="20"/>
          <w:lang w:val="ru-RU"/>
        </w:rPr>
        <w:t>— «Петербург» пре</w:t>
      </w:r>
      <w:r w:rsidRPr="00E01EFC">
        <w:rPr>
          <w:rFonts w:ascii="Verdana" w:hAnsi="Verdana"/>
          <w:color w:val="000000"/>
          <w:sz w:val="20"/>
          <w:lang w:val="ru-RU"/>
        </w:rPr>
        <w:softHyphen/>
        <w:t>вратился в «Петроград». Некогда совершенно захватывающая идея города все меньше просвечивала сквозь затягивающую ее паутину экономики, политики, гражданственной демагогии. Иными слова</w:t>
      </w:r>
      <w:r w:rsidRPr="00E01EFC">
        <w:rPr>
          <w:rFonts w:ascii="Verdana" w:hAnsi="Verdana"/>
          <w:color w:val="000000"/>
          <w:sz w:val="20"/>
          <w:lang w:val="ru-RU"/>
        </w:rPr>
        <w:softHyphen/>
        <w:t>ми, город Медного Всадника скакал в будущее обычного метропо-лиса огромными скачками, наступая на пятки своему маленькому человеку и подталкивая его вперед. И в один прекрасный день прибыл на Финляндский вокзал поезд, из вагона вышел небольшого роста человек и вскарабкался на броневик.</w:t>
      </w:r>
    </w:p>
    <w:p w14:paraId="5D1E1188"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Этот приезд, означивший национальное бедствие, был для города спасением. Поскольку полностью прекратилось строитель</w:t>
      </w:r>
      <w:r w:rsidRPr="00E01EFC">
        <w:rPr>
          <w:rFonts w:ascii="Verdana" w:hAnsi="Verdana"/>
          <w:color w:val="000000"/>
          <w:sz w:val="20"/>
          <w:lang w:val="ru-RU"/>
        </w:rPr>
        <w:softHyphen/>
        <w:t>ство, как и вся экономическая жизнь страны. Город застыл как бы в немом изумлении перед надвигающейся эпохой. Тов. Ленин заслуживает своих монументов, хотя бы уже потому, что он избавил город от деградации во вселенскую деревню и от позора быть рези</w:t>
      </w:r>
      <w:r w:rsidRPr="00E01EFC">
        <w:rPr>
          <w:rFonts w:ascii="Verdana" w:hAnsi="Verdana"/>
          <w:color w:val="000000"/>
          <w:sz w:val="20"/>
          <w:lang w:val="ru-RU"/>
        </w:rPr>
        <w:softHyphen/>
        <w:t>денцией его правительства: в 1918 году он перенес столицу обратно в Москву.</w:t>
      </w:r>
    </w:p>
    <w:p w14:paraId="65938371"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Одно лишь это решение приравнивает Ленина к Петру. Впро</w:t>
      </w:r>
      <w:r w:rsidRPr="00E01EFC">
        <w:rPr>
          <w:rFonts w:ascii="Verdana" w:hAnsi="Verdana"/>
          <w:color w:val="000000"/>
          <w:sz w:val="20"/>
          <w:lang w:val="ru-RU"/>
        </w:rPr>
        <w:softHyphen/>
        <w:t>чем, сам Ленин вряд ли бы одобрил переименование города в свою честь, хотя бы уж потому, что он прожил в этом городе в общей сложности не более двух лет. Если бы это от него зависело, он бы предпочел, чтобы в его честь переименовали Москву или какой-нибудь другой собственно русский город. Его не особенно инте</w:t>
      </w:r>
      <w:r w:rsidRPr="00E01EFC">
        <w:rPr>
          <w:rFonts w:ascii="Verdana" w:hAnsi="Verdana"/>
          <w:color w:val="000000"/>
          <w:sz w:val="20"/>
          <w:lang w:val="ru-RU"/>
        </w:rPr>
        <w:softHyphen/>
        <w:t>ресовало море: он был сухопутный человек, попросту</w:t>
      </w:r>
      <w:r w:rsidRPr="00E01EFC">
        <w:rPr>
          <w:rFonts w:ascii="Verdana" w:hAnsi="Verdana"/>
          <w:color w:val="000000"/>
          <w:sz w:val="20"/>
        </w:rPr>
        <w:t> </w:t>
      </w:r>
      <w:r w:rsidRPr="00E01EFC">
        <w:rPr>
          <w:rFonts w:ascii="Verdana" w:hAnsi="Verdana"/>
          <w:color w:val="000000"/>
          <w:sz w:val="20"/>
          <w:lang w:val="ru-RU"/>
        </w:rPr>
        <w:t>— горожа</w:t>
      </w:r>
      <w:r w:rsidRPr="00E01EFC">
        <w:rPr>
          <w:rFonts w:ascii="Verdana" w:hAnsi="Verdana"/>
          <w:color w:val="000000"/>
          <w:sz w:val="20"/>
          <w:lang w:val="ru-RU"/>
        </w:rPr>
        <w:softHyphen/>
        <w:t>нин. И если он чувствовал себя в Петрограде неуютно, то как раз из-за моря, хотя он опасался не столько наводнения, сколько бри</w:t>
      </w:r>
      <w:r w:rsidRPr="00E01EFC">
        <w:rPr>
          <w:rFonts w:ascii="Verdana" w:hAnsi="Verdana"/>
          <w:color w:val="000000"/>
          <w:sz w:val="20"/>
          <w:lang w:val="ru-RU"/>
        </w:rPr>
        <w:softHyphen/>
        <w:t>танского флота.</w:t>
      </w:r>
    </w:p>
    <w:p w14:paraId="67267B9C"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Пожалуй, только в двух отношениях он был сходен с Петром Первым: в знании Европы и в безжалостности. Но если Петр, с его широтой интересов, кипучей энергией, дилетантски гранди</w:t>
      </w:r>
      <w:r w:rsidRPr="00E01EFC">
        <w:rPr>
          <w:rFonts w:ascii="Verdana" w:hAnsi="Verdana"/>
          <w:color w:val="000000"/>
          <w:sz w:val="20"/>
          <w:lang w:val="ru-RU"/>
        </w:rPr>
        <w:softHyphen/>
        <w:t>озными замыслами, был запоздалым, или современным, челове</w:t>
      </w:r>
      <w:r w:rsidRPr="00E01EFC">
        <w:rPr>
          <w:rFonts w:ascii="Verdana" w:hAnsi="Verdana"/>
          <w:color w:val="000000"/>
          <w:sz w:val="20"/>
          <w:lang w:val="ru-RU"/>
        </w:rPr>
        <w:softHyphen/>
        <w:t>ком Ренессанса, то Ленин был вполне продуктом своего времени: узколобый революционер с типично мелкобуржуазной, монома</w:t>
      </w:r>
      <w:r w:rsidRPr="00E01EFC">
        <w:rPr>
          <w:rFonts w:ascii="Verdana" w:hAnsi="Verdana"/>
          <w:color w:val="000000"/>
          <w:sz w:val="20"/>
          <w:lang w:val="ru-RU"/>
        </w:rPr>
        <w:softHyphen/>
        <w:t>ниакальной жаждой власти. Каковая сама по себе есть исключи</w:t>
      </w:r>
      <w:r w:rsidRPr="00E01EFC">
        <w:rPr>
          <w:rFonts w:ascii="Verdana" w:hAnsi="Verdana"/>
          <w:color w:val="000000"/>
          <w:sz w:val="20"/>
          <w:lang w:val="ru-RU"/>
        </w:rPr>
        <w:softHyphen/>
        <w:t>тельно буржуазная идея.</w:t>
      </w:r>
    </w:p>
    <w:p w14:paraId="4A610FA6"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Итак, Ленин прибыл в Петербург, потому что думал, что здесь-то она и спрятана: власть. Он бы за ней куда угодно поехал, если бы думал, что может найти ее там, в другом месте (а он и в самом деле пытался: в Швейцарии, в Цюрихе). Коротко говоря, он был одним из первых, для кого география стала наукой политической. Но дело в том, что Петербург никогда, даже в самый реакционный период царствования Николая Первого, не был средоточием власти. Каждая монархия основана на феодальном принципе добровольного или недобровольного подчинения единоличному правителю, поддер</w:t>
      </w:r>
      <w:r w:rsidRPr="00E01EFC">
        <w:rPr>
          <w:rFonts w:ascii="Verdana" w:hAnsi="Verdana"/>
          <w:color w:val="000000"/>
          <w:sz w:val="20"/>
          <w:lang w:val="ru-RU"/>
        </w:rPr>
        <w:softHyphen/>
        <w:t>живаемому церковью. В конечном счете, любая форма подчинения есть волевой акт, как и заполнение избирательного бюллетеня. Тогда как основной ленинской идеей было манипулировать самой чело</w:t>
      </w:r>
      <w:r w:rsidRPr="00E01EFC">
        <w:rPr>
          <w:rFonts w:ascii="Verdana" w:hAnsi="Verdana"/>
          <w:color w:val="000000"/>
          <w:sz w:val="20"/>
          <w:lang w:val="ru-RU"/>
        </w:rPr>
        <w:softHyphen/>
        <w:t>веческой волей, контролировать умы, что было для Петербурга в новинку. Ибо Петербург был просто опорой имперского управле</w:t>
      </w:r>
      <w:r w:rsidRPr="00E01EFC">
        <w:rPr>
          <w:rFonts w:ascii="Verdana" w:hAnsi="Verdana"/>
          <w:color w:val="000000"/>
          <w:sz w:val="20"/>
          <w:lang w:val="ru-RU"/>
        </w:rPr>
        <w:softHyphen/>
        <w:t xml:space="preserve">ния; сама по себе смесь архитектурного величия с бюрократической традицией делала идею власти просто нелепой. Проживи Ленин в </w:t>
      </w:r>
      <w:r w:rsidRPr="00E01EFC">
        <w:rPr>
          <w:rFonts w:ascii="Verdana" w:hAnsi="Verdana"/>
          <w:color w:val="000000"/>
          <w:sz w:val="20"/>
          <w:lang w:val="ru-RU"/>
        </w:rPr>
        <w:lastRenderedPageBreak/>
        <w:t>этом городе подольше, его представления о государственности стали бы поскромнее. Но с тридцатилетнего возраста он шестнадцать лет прожил за границей, главным образом в Германии и Швейцарии, вынашивая свои политические теории. Он возвращался в Петербург только раз, в 1905-м, на три месяца, когда пытался организовать со</w:t>
      </w:r>
      <w:r w:rsidRPr="00E01EFC">
        <w:rPr>
          <w:rFonts w:ascii="Verdana" w:hAnsi="Verdana"/>
          <w:color w:val="000000"/>
          <w:sz w:val="20"/>
          <w:lang w:val="ru-RU"/>
        </w:rPr>
        <w:softHyphen/>
        <w:t>противление рабочих царскому правительству, но вскоре был вновь вынужден отбыть за границу, назад, к политиканству в кофейнях, к шахматным партиям, перелистыванию Маркса. Все это не могло сделать его терпимее: неудача редко расширяет перспективы.</w:t>
      </w:r>
    </w:p>
    <w:p w14:paraId="08A23670"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 1917 году, в Швейцарии, услыхав от прохожего, что царь отрекся, Ленин с группой сторонников погрузился в запломби</w:t>
      </w:r>
      <w:r w:rsidRPr="00E01EFC">
        <w:rPr>
          <w:rFonts w:ascii="Verdana" w:hAnsi="Verdana"/>
          <w:color w:val="000000"/>
          <w:sz w:val="20"/>
          <w:lang w:val="ru-RU"/>
        </w:rPr>
        <w:softHyphen/>
        <w:t>рованный вагон, предоставленный им германским генштабом в надежде, что они послужат пятой колонной в русском тылу, и отправился в Петербург. Человек, сошедший с поезда на Финлянд</w:t>
      </w:r>
      <w:r w:rsidRPr="00E01EFC">
        <w:rPr>
          <w:rFonts w:ascii="Verdana" w:hAnsi="Verdana"/>
          <w:color w:val="000000"/>
          <w:sz w:val="20"/>
          <w:lang w:val="ru-RU"/>
        </w:rPr>
        <w:softHyphen/>
        <w:t>ском в 1917 году, был сорока семи лет отроду, и ему, кажется, пре</w:t>
      </w:r>
      <w:r w:rsidRPr="00E01EFC">
        <w:rPr>
          <w:rFonts w:ascii="Verdana" w:hAnsi="Verdana"/>
          <w:color w:val="000000"/>
          <w:sz w:val="20"/>
          <w:lang w:val="ru-RU"/>
        </w:rPr>
        <w:softHyphen/>
        <w:t>доставлялась последняя возможность отыграться: добиться своего или пойти под суд за предательство. Весь его багаж состоял из мечтаний о мировой социалистической революции, которая, на</w:t>
      </w:r>
      <w:r w:rsidRPr="00E01EFC">
        <w:rPr>
          <w:rFonts w:ascii="Verdana" w:hAnsi="Verdana"/>
          <w:color w:val="000000"/>
          <w:sz w:val="20"/>
          <w:lang w:val="ru-RU"/>
        </w:rPr>
        <w:softHyphen/>
        <w:t>чавшись в России, вызовет цепную реакцию, и им соответствен</w:t>
      </w:r>
      <w:r w:rsidRPr="00E01EFC">
        <w:rPr>
          <w:rFonts w:ascii="Verdana" w:hAnsi="Verdana"/>
          <w:color w:val="000000"/>
          <w:sz w:val="20"/>
          <w:lang w:val="ru-RU"/>
        </w:rPr>
        <w:softHyphen/>
        <w:t>ной грезы</w:t>
      </w:r>
      <w:r w:rsidRPr="00E01EFC">
        <w:rPr>
          <w:rFonts w:ascii="Verdana" w:hAnsi="Verdana"/>
          <w:color w:val="000000"/>
          <w:sz w:val="20"/>
        </w:rPr>
        <w:t> </w:t>
      </w:r>
      <w:r w:rsidRPr="00E01EFC">
        <w:rPr>
          <w:rFonts w:ascii="Verdana" w:hAnsi="Verdana"/>
          <w:color w:val="000000"/>
          <w:sz w:val="20"/>
          <w:lang w:val="ru-RU"/>
        </w:rPr>
        <w:t>— стать во главе русского государства, чтобы выполнить первую мечту. За шестнадцатидневное, длинное, тряское путе</w:t>
      </w:r>
      <w:r w:rsidRPr="00E01EFC">
        <w:rPr>
          <w:rFonts w:ascii="Verdana" w:hAnsi="Verdana"/>
          <w:color w:val="000000"/>
          <w:sz w:val="20"/>
          <w:lang w:val="ru-RU"/>
        </w:rPr>
        <w:softHyphen/>
        <w:t>шествие до Финляндского вокзала эти две мечты перемешались в довольно кошмарную концепцию власти: но, карабкаясь на бро</w:t>
      </w:r>
      <w:r w:rsidRPr="00E01EFC">
        <w:rPr>
          <w:rFonts w:ascii="Verdana" w:hAnsi="Verdana"/>
          <w:color w:val="000000"/>
          <w:sz w:val="20"/>
          <w:lang w:val="ru-RU"/>
        </w:rPr>
        <w:softHyphen/>
        <w:t>невик, он еще не знал, что лишь одной из них суждено сбыться.</w:t>
      </w:r>
    </w:p>
    <w:p w14:paraId="520F2613"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Ибо это не он прибыл в Петербург, чтобы захватить власть: это власть сама давным-давно захватила Ленина и притащила его в Петербург. То, что в учебниках истории называется «Великая Октябрьская Социалистическая революция», на деле было про</w:t>
      </w:r>
      <w:r w:rsidRPr="00E01EFC">
        <w:rPr>
          <w:rFonts w:ascii="Verdana" w:hAnsi="Verdana"/>
          <w:color w:val="000000"/>
          <w:sz w:val="20"/>
          <w:lang w:val="ru-RU"/>
        </w:rPr>
        <w:softHyphen/>
        <w:t>стым переворотом, бескровным, кстати сказать. По сигналу</w:t>
      </w:r>
      <w:r w:rsidRPr="00E01EFC">
        <w:rPr>
          <w:rFonts w:ascii="Verdana" w:hAnsi="Verdana"/>
          <w:color w:val="000000"/>
          <w:sz w:val="20"/>
        </w:rPr>
        <w:t> </w:t>
      </w:r>
      <w:r w:rsidRPr="00E01EFC">
        <w:rPr>
          <w:rFonts w:ascii="Verdana" w:hAnsi="Verdana"/>
          <w:color w:val="000000"/>
          <w:sz w:val="20"/>
          <w:lang w:val="ru-RU"/>
        </w:rPr>
        <w:t>— холостому залпу кормовой пушки крейсера «Аврора»</w:t>
      </w:r>
      <w:r w:rsidRPr="00E01EFC">
        <w:rPr>
          <w:rFonts w:ascii="Verdana" w:hAnsi="Verdana"/>
          <w:color w:val="000000"/>
          <w:sz w:val="20"/>
        </w:rPr>
        <w:t> </w:t>
      </w:r>
      <w:r w:rsidRPr="00E01EFC">
        <w:rPr>
          <w:rFonts w:ascii="Verdana" w:hAnsi="Verdana"/>
          <w:color w:val="000000"/>
          <w:sz w:val="20"/>
          <w:lang w:val="ru-RU"/>
        </w:rPr>
        <w:t>— рота недавно сформированной Красной гвардии вошла в Зимний дворец и арестовала группу министров Временного правительства, сидевших там, тщетно пытаясь управлять Россией после отрече</w:t>
      </w:r>
      <w:r w:rsidRPr="00E01EFC">
        <w:rPr>
          <w:rFonts w:ascii="Verdana" w:hAnsi="Verdana"/>
          <w:color w:val="000000"/>
          <w:sz w:val="20"/>
          <w:lang w:val="ru-RU"/>
        </w:rPr>
        <w:softHyphen/>
        <w:t>ния царя. Красногвардейцы не встретили сопротивления; они изнасиловали половину женского батальона, охранявшего дворец, пограбили по комнатам. При этом двух красногвардейцев при</w:t>
      </w:r>
      <w:r w:rsidRPr="00E01EFC">
        <w:rPr>
          <w:rFonts w:ascii="Verdana" w:hAnsi="Verdana"/>
          <w:color w:val="000000"/>
          <w:sz w:val="20"/>
          <w:lang w:val="ru-RU"/>
        </w:rPr>
        <w:softHyphen/>
        <w:t>стрелили, а один утонул в винном погребе. Настоящая пальба на Дворцовой площади, когда валились тела и прожекторы скрещи</w:t>
      </w:r>
      <w:r w:rsidRPr="00E01EFC">
        <w:rPr>
          <w:rFonts w:ascii="Verdana" w:hAnsi="Verdana"/>
          <w:color w:val="000000"/>
          <w:sz w:val="20"/>
          <w:lang w:val="ru-RU"/>
        </w:rPr>
        <w:softHyphen/>
        <w:t>вались в небе, имела место гораздо позднее, в постановке Сергея Эйзенштейна.</w:t>
      </w:r>
    </w:p>
    <w:p w14:paraId="2A349A5E"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Вероятно, именно из-за скромных масштабов мероприятия, имевшего место 25 октября, официальная пропаганда окрестила город «колыбелью Революции». Колыбелью он и остался, пустой колыбелью, и доволен сим статусом. Город в значительной степени избежал бесчинств. «Избави нас Бог,</w:t>
      </w:r>
      <w:r w:rsidRPr="00E01EFC">
        <w:rPr>
          <w:rFonts w:ascii="Verdana" w:hAnsi="Verdana"/>
          <w:color w:val="000000"/>
          <w:sz w:val="20"/>
        </w:rPr>
        <w:t> </w:t>
      </w:r>
      <w:r w:rsidRPr="00E01EFC">
        <w:rPr>
          <w:rFonts w:ascii="Verdana" w:hAnsi="Verdana"/>
          <w:color w:val="000000"/>
          <w:sz w:val="20"/>
          <w:lang w:val="ru-RU"/>
        </w:rPr>
        <w:t>— сказал Пушкин,</w:t>
      </w:r>
      <w:r w:rsidRPr="00E01EFC">
        <w:rPr>
          <w:rFonts w:ascii="Verdana" w:hAnsi="Verdana"/>
          <w:color w:val="000000"/>
          <w:sz w:val="20"/>
        </w:rPr>
        <w:t> </w:t>
      </w:r>
      <w:r w:rsidRPr="00E01EFC">
        <w:rPr>
          <w:rFonts w:ascii="Verdana" w:hAnsi="Verdana"/>
          <w:color w:val="000000"/>
          <w:sz w:val="20"/>
          <w:lang w:val="ru-RU"/>
        </w:rPr>
        <w:t>— увидеть русский бунт, бессмысленный и беспощадный»; но Петербург и не увидел. Гражданская война бушевала вокруг и по всей стране, ужасная трещина прошла через нацию, разделив ее на два взаимно враждебных лагеря; но здесь, на берегах Невы, впервые за два сто</w:t>
      </w:r>
      <w:r w:rsidRPr="00E01EFC">
        <w:rPr>
          <w:rFonts w:ascii="Verdana" w:hAnsi="Verdana"/>
          <w:color w:val="000000"/>
          <w:sz w:val="20"/>
          <w:lang w:val="ru-RU"/>
        </w:rPr>
        <w:softHyphen/>
        <w:t>летия царил покой, и трава пробивалась сквозь булыжник опустев</w:t>
      </w:r>
      <w:r w:rsidRPr="00E01EFC">
        <w:rPr>
          <w:rFonts w:ascii="Verdana" w:hAnsi="Verdana"/>
          <w:color w:val="000000"/>
          <w:sz w:val="20"/>
          <w:lang w:val="ru-RU"/>
        </w:rPr>
        <w:softHyphen/>
        <w:t>ших площадей и щели тротуаров. Голод брал свое, а заодно и Чека (КГБ в девичестве), но в остальном город был предоставлен само</w:t>
      </w:r>
      <w:r w:rsidRPr="00E01EFC">
        <w:rPr>
          <w:rFonts w:ascii="Verdana" w:hAnsi="Verdana"/>
          <w:color w:val="000000"/>
          <w:sz w:val="20"/>
          <w:lang w:val="ru-RU"/>
        </w:rPr>
        <w:softHyphen/>
        <w:t>му себе и своим отражениям.</w:t>
      </w:r>
    </w:p>
    <w:p w14:paraId="3F12DE77"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Пока страна, с возвращенной в Москву столицей, откатыва</w:t>
      </w:r>
      <w:r w:rsidRPr="00E01EFC">
        <w:rPr>
          <w:rFonts w:ascii="Verdana" w:hAnsi="Verdana"/>
          <w:color w:val="000000"/>
          <w:sz w:val="20"/>
          <w:lang w:val="ru-RU"/>
        </w:rPr>
        <w:softHyphen/>
        <w:t>лась к своему утробному, клаустро- и ксенофобному состоянию, Петербург, не имея куда податься, застыл в своем обличий города девятнадцатого века, словно позируя для фотографии. Десятиле</w:t>
      </w:r>
      <w:r w:rsidRPr="00E01EFC">
        <w:rPr>
          <w:rFonts w:ascii="Verdana" w:hAnsi="Verdana"/>
          <w:color w:val="000000"/>
          <w:sz w:val="20"/>
          <w:lang w:val="ru-RU"/>
        </w:rPr>
        <w:softHyphen/>
        <w:t>тия, последовавшие за Гражданской войной, не слишком его изме</w:t>
      </w:r>
      <w:r w:rsidRPr="00E01EFC">
        <w:rPr>
          <w:rFonts w:ascii="Verdana" w:hAnsi="Verdana"/>
          <w:color w:val="000000"/>
          <w:sz w:val="20"/>
          <w:lang w:val="ru-RU"/>
        </w:rPr>
        <w:softHyphen/>
        <w:t>нили: возникли новостройки, но, главным образом, на промыш</w:t>
      </w:r>
      <w:r w:rsidRPr="00E01EFC">
        <w:rPr>
          <w:rFonts w:ascii="Verdana" w:hAnsi="Verdana"/>
          <w:color w:val="000000"/>
          <w:sz w:val="20"/>
          <w:lang w:val="ru-RU"/>
        </w:rPr>
        <w:softHyphen/>
        <w:t>ленных окраинах. К тому же, основная жилищная политика состояла в «уплотнении», т.</w:t>
      </w:r>
      <w:r w:rsidRPr="00E01EFC">
        <w:rPr>
          <w:rFonts w:ascii="Verdana" w:hAnsi="Verdana"/>
          <w:color w:val="000000"/>
          <w:sz w:val="20"/>
        </w:rPr>
        <w:t> </w:t>
      </w:r>
      <w:r w:rsidRPr="00E01EFC">
        <w:rPr>
          <w:rFonts w:ascii="Verdana" w:hAnsi="Verdana"/>
          <w:color w:val="000000"/>
          <w:sz w:val="20"/>
          <w:lang w:val="ru-RU"/>
        </w:rPr>
        <w:t>е. подселении бедноты в квартиры людей побогаче. Так, если семья жила в отдельной трехкомнатной квартире, ей предстояло уплотниться в одну комнату, чтобы две другие семьи могли вселиться в две другие комнаты. Так городской интерьер становился все более достоевскианским, тогда как фаса</w:t>
      </w:r>
      <w:r w:rsidRPr="00E01EFC">
        <w:rPr>
          <w:rFonts w:ascii="Verdana" w:hAnsi="Verdana"/>
          <w:color w:val="000000"/>
          <w:sz w:val="20"/>
          <w:lang w:val="ru-RU"/>
        </w:rPr>
        <w:softHyphen/>
        <w:t>ды облупливались и впитывали пыль, этот загар эпох.</w:t>
      </w:r>
    </w:p>
    <w:p w14:paraId="51ED5EA9"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Спокойно, расслабленно стоял город, наблюдая смену времен года. В Петербурге может измениться все, кроме его погоды. И его света. Это северный свет, бледный и рассеянный, в нем и па</w:t>
      </w:r>
      <w:r w:rsidRPr="00E01EFC">
        <w:rPr>
          <w:rFonts w:ascii="Verdana" w:hAnsi="Verdana"/>
          <w:color w:val="000000"/>
          <w:sz w:val="20"/>
          <w:lang w:val="ru-RU"/>
        </w:rPr>
        <w:softHyphen/>
        <w:t>мять, и глаз приобретают необычайную резкость. В этом свете, а также благодаря прямоте и длине улиц, мысли пешехода путеше</w:t>
      </w:r>
      <w:r w:rsidRPr="00E01EFC">
        <w:rPr>
          <w:rFonts w:ascii="Verdana" w:hAnsi="Verdana"/>
          <w:color w:val="000000"/>
          <w:sz w:val="20"/>
          <w:lang w:val="ru-RU"/>
        </w:rPr>
        <w:softHyphen/>
        <w:t xml:space="preserve">ствуют дальше цели его путешествия, и человек с нормальным зрением может различить на </w:t>
      </w:r>
      <w:r w:rsidRPr="00E01EFC">
        <w:rPr>
          <w:rFonts w:ascii="Verdana" w:hAnsi="Verdana"/>
          <w:color w:val="000000"/>
          <w:sz w:val="20"/>
          <w:lang w:val="ru-RU"/>
        </w:rPr>
        <w:lastRenderedPageBreak/>
        <w:t>расстоянии в полтора километра номер приближающегося автобуса или возраст следующего за ним шпика. Человек, рожденный в этом городе, нахаживает пешком, по крайней мере смолоду, не меньше, чем хороший бедуин. И это не из-за того, что автомобилей мало и они дороги (зато там прекрасная система общественного транспорта), и не из-за километровых очередей в продмагах. А оттого, что идти под этим небом, по набережным коричневого гранита, вдоль огромной серой реки, есть само по себе раздвижение жизни и школа даль</w:t>
      </w:r>
      <w:r w:rsidRPr="00E01EFC">
        <w:rPr>
          <w:rFonts w:ascii="Verdana" w:hAnsi="Verdana"/>
          <w:color w:val="000000"/>
          <w:sz w:val="20"/>
          <w:lang w:val="ru-RU"/>
        </w:rPr>
        <w:softHyphen/>
        <w:t>нозоркости. В зернистости гранитной набережной близ постоянно текущей, уходящей воды есть нечто такое, что пропитывает подо</w:t>
      </w:r>
      <w:r w:rsidRPr="00E01EFC">
        <w:rPr>
          <w:rFonts w:ascii="Verdana" w:hAnsi="Verdana"/>
          <w:color w:val="000000"/>
          <w:sz w:val="20"/>
          <w:lang w:val="ru-RU"/>
        </w:rPr>
        <w:softHyphen/>
        <w:t>швы чувственным желанием ходьбы. Пахнущий водорослями встречный ветер с моря исцелил здесь немало сердец, перегру</w:t>
      </w:r>
      <w:r w:rsidRPr="00E01EFC">
        <w:rPr>
          <w:rFonts w:ascii="Verdana" w:hAnsi="Verdana"/>
          <w:color w:val="000000"/>
          <w:sz w:val="20"/>
          <w:lang w:val="ru-RU"/>
        </w:rPr>
        <w:softHyphen/>
        <w:t>женных ложью, отчаянием и беспомощностью. Если это способ</w:t>
      </w:r>
      <w:r w:rsidRPr="00E01EFC">
        <w:rPr>
          <w:rFonts w:ascii="Verdana" w:hAnsi="Verdana"/>
          <w:color w:val="000000"/>
          <w:sz w:val="20"/>
          <w:lang w:val="ru-RU"/>
        </w:rPr>
        <w:softHyphen/>
        <w:t>ствует порабощению, раба можно простить.</w:t>
      </w:r>
    </w:p>
    <w:p w14:paraId="1A5554A9"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Это город, где как-то легче переносится одиночество, чем в других местах, потому что и сам город одинок. Странное утешение черпаешь в сознании, что вот эти камни не имеют ничего общего с настоящим и еще меньше с будущим. Чем глубже погружаются фасады в двадцатый век, тем неприступнее они выглядят, не обращая внимания на эти новые времена и их заботы. Единст</w:t>
      </w:r>
      <w:r w:rsidRPr="00E01EFC">
        <w:rPr>
          <w:rFonts w:ascii="Verdana" w:hAnsi="Verdana"/>
          <w:color w:val="000000"/>
          <w:sz w:val="20"/>
          <w:lang w:val="ru-RU"/>
        </w:rPr>
        <w:softHyphen/>
        <w:t>венное, что заставляет их вспомнить о настоящем, это климат, и наиболее уверенно они себя чувствуют в скверную погоду поздней осени или преждевременной весны, когда дождь мешается с мокрым снегом и мечется шквал. Или в разгар зимы, когда дворцы и особняки высятся над замерзшей рекой, как старые имперские вельможи,</w:t>
      </w:r>
      <w:r w:rsidRPr="00E01EFC">
        <w:rPr>
          <w:rFonts w:ascii="Verdana" w:hAnsi="Verdana"/>
          <w:color w:val="000000"/>
          <w:sz w:val="20"/>
        </w:rPr>
        <w:t> </w:t>
      </w:r>
      <w:r w:rsidRPr="00E01EFC">
        <w:rPr>
          <w:rFonts w:ascii="Verdana" w:hAnsi="Verdana"/>
          <w:color w:val="000000"/>
          <w:sz w:val="20"/>
          <w:lang w:val="ru-RU"/>
        </w:rPr>
        <w:t>— в снеговых шалях и опушке, как в меховых шубах. Когда пурпурный шар заходящего январского солнца окрашивает их высокие венецианские окна жидким золотом, продрогший пешеход на мосту неожиданно видит то, что имел в виду Петр, воздвигая эти стены: гигантское зеркало одинокой планеты. И, выдыхая пар, он чувствует почти жалость к этим нагим колоннам в дорических прическах, замороженным, погруженным в этот без</w:t>
      </w:r>
      <w:r w:rsidRPr="00E01EFC">
        <w:rPr>
          <w:rFonts w:ascii="Verdana" w:hAnsi="Verdana"/>
          <w:color w:val="000000"/>
          <w:sz w:val="20"/>
          <w:lang w:val="ru-RU"/>
        </w:rPr>
        <w:softHyphen/>
        <w:t>жалостный холод, в этот снег по колено.</w:t>
      </w:r>
    </w:p>
    <w:p w14:paraId="569D9403"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Чем ниже падает ртуть в термометре, тем абстрактнее выглядит город. Минус двадцать пять уже достаточно холодно, но темпера</w:t>
      </w:r>
      <w:r w:rsidRPr="00E01EFC">
        <w:rPr>
          <w:rFonts w:ascii="Verdana" w:hAnsi="Verdana"/>
          <w:color w:val="000000"/>
          <w:sz w:val="20"/>
          <w:lang w:val="ru-RU"/>
        </w:rPr>
        <w:softHyphen/>
        <w:t>тура продолжает падать, и, словно разделавшись с людьми, рекой и зданиями, она метит в идеи, в абстрактные понятия. С плыву</w:t>
      </w:r>
      <w:r w:rsidRPr="00E01EFC">
        <w:rPr>
          <w:rFonts w:ascii="Verdana" w:hAnsi="Verdana"/>
          <w:color w:val="000000"/>
          <w:sz w:val="20"/>
          <w:lang w:val="ru-RU"/>
        </w:rPr>
        <w:softHyphen/>
        <w:t>щим над крышами белым дымом дома вдоль набережных все больше и больше напоминают остановившийся поезд: направле</w:t>
      </w:r>
      <w:r w:rsidRPr="00E01EFC">
        <w:rPr>
          <w:rFonts w:ascii="Verdana" w:hAnsi="Verdana"/>
          <w:color w:val="000000"/>
          <w:sz w:val="20"/>
          <w:lang w:val="ru-RU"/>
        </w:rPr>
        <w:softHyphen/>
        <w:t>ние</w:t>
      </w:r>
      <w:r w:rsidRPr="00E01EFC">
        <w:rPr>
          <w:rFonts w:ascii="Verdana" w:hAnsi="Verdana"/>
          <w:color w:val="000000"/>
          <w:sz w:val="20"/>
        </w:rPr>
        <w:t> </w:t>
      </w:r>
      <w:r w:rsidRPr="00E01EFC">
        <w:rPr>
          <w:rFonts w:ascii="Verdana" w:hAnsi="Verdana"/>
          <w:color w:val="000000"/>
          <w:sz w:val="20"/>
          <w:lang w:val="ru-RU"/>
        </w:rPr>
        <w:t>— вечность. Деревья в садах и парках выглядят как человече</w:t>
      </w:r>
      <w:r w:rsidRPr="00E01EFC">
        <w:rPr>
          <w:rFonts w:ascii="Verdana" w:hAnsi="Verdana"/>
          <w:color w:val="000000"/>
          <w:sz w:val="20"/>
          <w:lang w:val="ru-RU"/>
        </w:rPr>
        <w:softHyphen/>
        <w:t>ские легкие на школьных пособиях, с черными кавернами воронь</w:t>
      </w:r>
      <w:r w:rsidRPr="00E01EFC">
        <w:rPr>
          <w:rFonts w:ascii="Verdana" w:hAnsi="Verdana"/>
          <w:color w:val="000000"/>
          <w:sz w:val="20"/>
          <w:lang w:val="ru-RU"/>
        </w:rPr>
        <w:softHyphen/>
        <w:t>их гнезд. И всегда вдали золотая игла адмиралтейского шпиля, как перевернутый луч, пытается анестезировать содержимое обла</w:t>
      </w:r>
      <w:r w:rsidRPr="00E01EFC">
        <w:rPr>
          <w:rFonts w:ascii="Verdana" w:hAnsi="Verdana"/>
          <w:color w:val="000000"/>
          <w:sz w:val="20"/>
          <w:lang w:val="ru-RU"/>
        </w:rPr>
        <w:softHyphen/>
        <w:t>ков. И невозможно сказать, кто выглядит более несоответству</w:t>
      </w:r>
      <w:r w:rsidRPr="00E01EFC">
        <w:rPr>
          <w:rFonts w:ascii="Verdana" w:hAnsi="Verdana"/>
          <w:color w:val="000000"/>
          <w:sz w:val="20"/>
          <w:lang w:val="ru-RU"/>
        </w:rPr>
        <w:softHyphen/>
        <w:t>ющим подобному фону: сегодняшние маленькие люди или их могучие хозяева, проносящиеся в черных лимузинах, набитых охраной. И тем, и другим, мягко говоря, весьма не по себе.</w:t>
      </w:r>
    </w:p>
    <w:p w14:paraId="76440EE7"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Даже в конце тридцатых годов, когда местная промышлен</w:t>
      </w:r>
      <w:r w:rsidRPr="00E01EFC">
        <w:rPr>
          <w:rFonts w:ascii="Verdana" w:hAnsi="Verdana"/>
          <w:color w:val="000000"/>
          <w:sz w:val="20"/>
          <w:lang w:val="ru-RU"/>
        </w:rPr>
        <w:softHyphen/>
        <w:t>ность начала дотягиваться до предреволюционного уровня, насе</w:t>
      </w:r>
      <w:r w:rsidRPr="00E01EFC">
        <w:rPr>
          <w:rFonts w:ascii="Verdana" w:hAnsi="Verdana"/>
          <w:color w:val="000000"/>
          <w:sz w:val="20"/>
          <w:lang w:val="ru-RU"/>
        </w:rPr>
        <w:softHyphen/>
        <w:t>ление не увеличилось соответственно, колебалось где-то в районе двух миллионов. В действительности процент коренных семей (живущих в Петербурге два и более поколений) постоянно падал: из-за Гражданской войны, эмиграции двадцатых годов, чисток в тридцатые. Затем пришла Вторая мировая война и девятисотднев</w:t>
      </w:r>
      <w:r w:rsidRPr="00E01EFC">
        <w:rPr>
          <w:rFonts w:ascii="Verdana" w:hAnsi="Verdana"/>
          <w:color w:val="000000"/>
          <w:sz w:val="20"/>
          <w:lang w:val="ru-RU"/>
        </w:rPr>
        <w:softHyphen/>
        <w:t>ная блокада, с ее обстрелами и голодом, унесшая миллион жизней. Блокада</w:t>
      </w:r>
      <w:r w:rsidRPr="00E01EFC">
        <w:rPr>
          <w:rFonts w:ascii="Verdana" w:hAnsi="Verdana"/>
          <w:color w:val="000000"/>
          <w:sz w:val="20"/>
        </w:rPr>
        <w:t> </w:t>
      </w:r>
      <w:r w:rsidRPr="00E01EFC">
        <w:rPr>
          <w:rFonts w:ascii="Verdana" w:hAnsi="Verdana"/>
          <w:color w:val="000000"/>
          <w:sz w:val="20"/>
          <w:lang w:val="ru-RU"/>
        </w:rPr>
        <w:t>— самая трагическая страница в истории города, и, я думаю, именно тогда имя «Ленинград» было наконец принято выжившими жителями как дань памяти мертвых: трудно спорить с могильными надписями. Город неожиданно стал выглядеть состарившимся; словно бы История наконец признала его суще</w:t>
      </w:r>
      <w:r w:rsidRPr="00E01EFC">
        <w:rPr>
          <w:rFonts w:ascii="Verdana" w:hAnsi="Verdana"/>
          <w:color w:val="000000"/>
          <w:sz w:val="20"/>
          <w:lang w:val="ru-RU"/>
        </w:rPr>
        <w:softHyphen/>
        <w:t>ствование и решила наверстать упущенное здесь своим обычным мрачным способом: нагромождением трупов. Сегодня, тридцать три года спустя, хотя и покрашенные и подштукатуренные, потолки и фасады этого непокоренного города все еще, кажется, сохраняют, как пятна, отпечатки последних выдохов, последних взглядов его обитателей. Или, может, просто плохая краска, сквер</w:t>
      </w:r>
      <w:r w:rsidRPr="00E01EFC">
        <w:rPr>
          <w:rFonts w:ascii="Verdana" w:hAnsi="Verdana"/>
          <w:color w:val="000000"/>
          <w:sz w:val="20"/>
          <w:lang w:val="ru-RU"/>
        </w:rPr>
        <w:softHyphen/>
        <w:t>ная штукатурка.</w:t>
      </w:r>
    </w:p>
    <w:p w14:paraId="2BFCAFA0"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Теперь городское население насчитывает около пяти милли</w:t>
      </w:r>
      <w:r w:rsidRPr="00E01EFC">
        <w:rPr>
          <w:rFonts w:ascii="Verdana" w:hAnsi="Verdana"/>
          <w:color w:val="000000"/>
          <w:sz w:val="20"/>
          <w:lang w:val="ru-RU"/>
        </w:rPr>
        <w:softHyphen/>
        <w:t xml:space="preserve">онов; и в восемь часов утра переполненные трамваи, троллейбусы, автобусы скрежещут на бесчисленных мостах, развозя свисающие гроздья людей по заводам и учреждениям. На смену «уплотнению» пришли окраинные новостройки в том всему миру известном стиле, который в народе именуют «баракко». Большой заслугой нынешних отцов города </w:t>
      </w:r>
      <w:r w:rsidRPr="00E01EFC">
        <w:rPr>
          <w:rFonts w:ascii="Verdana" w:hAnsi="Verdana"/>
          <w:color w:val="000000"/>
          <w:sz w:val="20"/>
          <w:lang w:val="ru-RU"/>
        </w:rPr>
        <w:lastRenderedPageBreak/>
        <w:t>можно считать то, что они оставляют центральную часть города фактически нетронутой. Здесь нет не</w:t>
      </w:r>
      <w:r w:rsidRPr="00E01EFC">
        <w:rPr>
          <w:rFonts w:ascii="Verdana" w:hAnsi="Verdana"/>
          <w:color w:val="000000"/>
          <w:sz w:val="20"/>
          <w:lang w:val="ru-RU"/>
        </w:rPr>
        <w:softHyphen/>
        <w:t>боскребов, переплетения автострад. У России есть архитектурные резоны быть благодарной железному занавесу, он помог ей сохранить внешнее своеобразие. В наше время, получив открытку, приходится соображать, откуда она</w:t>
      </w:r>
      <w:r w:rsidRPr="00E01EFC">
        <w:rPr>
          <w:rFonts w:ascii="Verdana" w:hAnsi="Verdana"/>
          <w:color w:val="000000"/>
          <w:sz w:val="20"/>
        </w:rPr>
        <w:t> </w:t>
      </w:r>
      <w:r w:rsidRPr="00E01EFC">
        <w:rPr>
          <w:rFonts w:ascii="Verdana" w:hAnsi="Verdana"/>
          <w:color w:val="000000"/>
          <w:sz w:val="20"/>
          <w:lang w:val="ru-RU"/>
        </w:rPr>
        <w:t>— из Каракаса (Венесуэла) или из Варшавы (Польша).</w:t>
      </w:r>
    </w:p>
    <w:p w14:paraId="17EA62C5"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Не то чтобы отцы города не хотели бы обессмертить себя в стекле и бетоне, но как-то не решаются. Какими бы ничтожными они ни были, но и они тоже подпадают под влияние города и не решаются на большее, чем воздвигнуть там или сям современную гостиницу, где все будет изготовлено руками иностранцев (фин</w:t>
      </w:r>
      <w:r w:rsidRPr="00E01EFC">
        <w:rPr>
          <w:rFonts w:ascii="Verdana" w:hAnsi="Verdana"/>
          <w:color w:val="000000"/>
          <w:sz w:val="20"/>
          <w:lang w:val="ru-RU"/>
        </w:rPr>
        <w:softHyphen/>
        <w:t>нов), за исключением электропроводки; последняя подлежит толь</w:t>
      </w:r>
      <w:r w:rsidRPr="00E01EFC">
        <w:rPr>
          <w:rFonts w:ascii="Verdana" w:hAnsi="Verdana"/>
          <w:color w:val="000000"/>
          <w:sz w:val="20"/>
          <w:lang w:val="ru-RU"/>
        </w:rPr>
        <w:softHyphen/>
        <w:t>ко русской смекалке. Как правило, эти гостиницы предназначены только для интуристов, зачастую тех же финнов, благодаря бли</w:t>
      </w:r>
      <w:r w:rsidRPr="00E01EFC">
        <w:rPr>
          <w:rFonts w:ascii="Verdana" w:hAnsi="Verdana"/>
          <w:color w:val="000000"/>
          <w:sz w:val="20"/>
          <w:lang w:val="ru-RU"/>
        </w:rPr>
        <w:softHyphen/>
        <w:t>зости их страны к Ленинграду.</w:t>
      </w:r>
    </w:p>
    <w:p w14:paraId="15DBEAA6"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Население развлекается в сотне кинотеатров и дюжине дра</w:t>
      </w:r>
      <w:r w:rsidRPr="00E01EFC">
        <w:rPr>
          <w:rFonts w:ascii="Verdana" w:hAnsi="Verdana"/>
          <w:color w:val="000000"/>
          <w:sz w:val="20"/>
          <w:lang w:val="ru-RU"/>
        </w:rPr>
        <w:softHyphen/>
        <w:t>матических, оперных и балетных театров; есть также два больших футбольных стадиона</w:t>
      </w:r>
      <w:r w:rsidRPr="00E01EFC">
        <w:rPr>
          <w:rFonts w:ascii="Verdana" w:hAnsi="Verdana"/>
          <w:color w:val="000000"/>
          <w:sz w:val="20"/>
        </w:rPr>
        <w:t> </w:t>
      </w:r>
      <w:r w:rsidRPr="00E01EFC">
        <w:rPr>
          <w:rFonts w:ascii="Verdana" w:hAnsi="Verdana"/>
          <w:color w:val="000000"/>
          <w:sz w:val="20"/>
          <w:lang w:val="ru-RU"/>
        </w:rPr>
        <w:t>— город содержит две профессиональные футбольные и одну хоккейную команды. В целом спорт основа</w:t>
      </w:r>
      <w:r w:rsidRPr="00E01EFC">
        <w:rPr>
          <w:rFonts w:ascii="Verdana" w:hAnsi="Verdana"/>
          <w:color w:val="000000"/>
          <w:sz w:val="20"/>
          <w:lang w:val="ru-RU"/>
        </w:rPr>
        <w:softHyphen/>
        <w:t>тельно поддерживается властями, и известно, что самый страст</w:t>
      </w:r>
      <w:r w:rsidRPr="00E01EFC">
        <w:rPr>
          <w:rFonts w:ascii="Verdana" w:hAnsi="Verdana"/>
          <w:color w:val="000000"/>
          <w:sz w:val="20"/>
          <w:lang w:val="ru-RU"/>
        </w:rPr>
        <w:softHyphen/>
        <w:t>ный болельщик хоккея живет в Кремле. Самая же излюбленная форма времяпрепровождения в Ленинграде, как и повсюду в Рос</w:t>
      </w:r>
      <w:r w:rsidRPr="00E01EFC">
        <w:rPr>
          <w:rFonts w:ascii="Verdana" w:hAnsi="Verdana"/>
          <w:color w:val="000000"/>
          <w:sz w:val="20"/>
          <w:lang w:val="ru-RU"/>
        </w:rPr>
        <w:softHyphen/>
        <w:t>сии,</w:t>
      </w:r>
      <w:r w:rsidRPr="00E01EFC">
        <w:rPr>
          <w:rFonts w:ascii="Verdana" w:hAnsi="Verdana"/>
          <w:color w:val="000000"/>
          <w:sz w:val="20"/>
        </w:rPr>
        <w:t> </w:t>
      </w:r>
      <w:r w:rsidRPr="00E01EFC">
        <w:rPr>
          <w:rFonts w:ascii="Verdana" w:hAnsi="Verdana"/>
          <w:color w:val="000000"/>
          <w:sz w:val="20"/>
          <w:lang w:val="ru-RU"/>
        </w:rPr>
        <w:t>— пол-литра. В смысле потребления алкоголя этот город</w:t>
      </w:r>
      <w:r w:rsidRPr="00E01EFC">
        <w:rPr>
          <w:rFonts w:ascii="Verdana" w:hAnsi="Verdana"/>
          <w:color w:val="000000"/>
          <w:sz w:val="20"/>
        </w:rPr>
        <w:t> </w:t>
      </w:r>
      <w:r w:rsidRPr="00E01EFC">
        <w:rPr>
          <w:rFonts w:ascii="Verdana" w:hAnsi="Verdana"/>
          <w:color w:val="000000"/>
          <w:sz w:val="20"/>
          <w:lang w:val="ru-RU"/>
        </w:rPr>
        <w:t>— окно в Россию, и широко открытое притом. Уже в девять утра чаще увидишь пьяного, чем такси. В винном отделе гастронома всегда можно заметить пару мужчин с праздным, но ищущим выраже</w:t>
      </w:r>
      <w:r w:rsidRPr="00E01EFC">
        <w:rPr>
          <w:rFonts w:ascii="Verdana" w:hAnsi="Verdana"/>
          <w:color w:val="000000"/>
          <w:sz w:val="20"/>
          <w:lang w:val="ru-RU"/>
        </w:rPr>
        <w:softHyphen/>
        <w:t>нием на лицах: поджидают «третьего», чтобы разделить стоимость и содержимое бутылки. Первое</w:t>
      </w:r>
      <w:r w:rsidRPr="00E01EFC">
        <w:rPr>
          <w:rFonts w:ascii="Verdana" w:hAnsi="Verdana"/>
          <w:color w:val="000000"/>
          <w:sz w:val="20"/>
        </w:rPr>
        <w:t> </w:t>
      </w:r>
      <w:r w:rsidRPr="00E01EFC">
        <w:rPr>
          <w:rFonts w:ascii="Verdana" w:hAnsi="Verdana"/>
          <w:color w:val="000000"/>
          <w:sz w:val="20"/>
          <w:lang w:val="ru-RU"/>
        </w:rPr>
        <w:t>— у окошка кассира, второе</w:t>
      </w:r>
      <w:r w:rsidRPr="00E01EFC">
        <w:rPr>
          <w:rFonts w:ascii="Verdana" w:hAnsi="Verdana"/>
          <w:color w:val="000000"/>
          <w:sz w:val="20"/>
        </w:rPr>
        <w:t> </w:t>
      </w:r>
      <w:r w:rsidRPr="00E01EFC">
        <w:rPr>
          <w:rFonts w:ascii="Verdana" w:hAnsi="Verdana"/>
          <w:color w:val="000000"/>
          <w:sz w:val="20"/>
          <w:lang w:val="ru-RU"/>
        </w:rPr>
        <w:t>— в ближайшем парадном. В полутьме подъездов достигает высот искусство разлития полулитра на три равные части без остатка. Странные, неожиданные, но порой на всю жизнь дружбы завя</w:t>
      </w:r>
      <w:r w:rsidRPr="00E01EFC">
        <w:rPr>
          <w:rFonts w:ascii="Verdana" w:hAnsi="Verdana"/>
          <w:color w:val="000000"/>
          <w:sz w:val="20"/>
          <w:lang w:val="ru-RU"/>
        </w:rPr>
        <w:softHyphen/>
        <w:t>зываются здесь, как и самые грязные преступления. И хотя пропаганда борется с алкоголизмом устно и печатно, государство продолжает продавать водку и повышает цены на нее, потому что пол-литра</w:t>
      </w:r>
      <w:r w:rsidRPr="00E01EFC">
        <w:rPr>
          <w:rFonts w:ascii="Verdana" w:hAnsi="Verdana"/>
          <w:color w:val="000000"/>
          <w:sz w:val="20"/>
        </w:rPr>
        <w:t> </w:t>
      </w:r>
      <w:r w:rsidRPr="00E01EFC">
        <w:rPr>
          <w:rFonts w:ascii="Verdana" w:hAnsi="Verdana"/>
          <w:color w:val="000000"/>
          <w:sz w:val="20"/>
          <w:lang w:val="ru-RU"/>
        </w:rPr>
        <w:t>— источник самого большого государственного дохода: ее себестоимость пять копеек, а продажная цена пять рублей. Что означает 9900 процентов прибыли.</w:t>
      </w:r>
    </w:p>
    <w:p w14:paraId="30C595EE"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Но пьянство не редкость среди приморских жителей повсюду. Самые же характерные черты ленинградцев: плохие зубы (резуль</w:t>
      </w:r>
      <w:r w:rsidRPr="00E01EFC">
        <w:rPr>
          <w:rFonts w:ascii="Verdana" w:hAnsi="Verdana"/>
          <w:color w:val="000000"/>
          <w:sz w:val="20"/>
          <w:lang w:val="ru-RU"/>
        </w:rPr>
        <w:softHyphen/>
        <w:t>тат недостатка витаминов во время блокады), четкость в произно</w:t>
      </w:r>
      <w:r w:rsidRPr="00E01EFC">
        <w:rPr>
          <w:rFonts w:ascii="Verdana" w:hAnsi="Verdana"/>
          <w:color w:val="000000"/>
          <w:sz w:val="20"/>
          <w:lang w:val="ru-RU"/>
        </w:rPr>
        <w:softHyphen/>
        <w:t>шении шипящих, автоирония и некоторое высокомерие по отно</w:t>
      </w:r>
      <w:r w:rsidRPr="00E01EFC">
        <w:rPr>
          <w:rFonts w:ascii="Verdana" w:hAnsi="Verdana"/>
          <w:color w:val="000000"/>
          <w:sz w:val="20"/>
          <w:lang w:val="ru-RU"/>
        </w:rPr>
        <w:softHyphen/>
        <w:t>шению к остальной стране. Духовно этот город все еще столица, он в таком же отношении находится к Москве, как Флоренция к Риму или Бостон к Нью-Йорку. Как некоторые герои Достоевского, Ле</w:t>
      </w:r>
      <w:r w:rsidRPr="00E01EFC">
        <w:rPr>
          <w:rFonts w:ascii="Verdana" w:hAnsi="Verdana"/>
          <w:color w:val="000000"/>
          <w:sz w:val="20"/>
          <w:lang w:val="ru-RU"/>
        </w:rPr>
        <w:softHyphen/>
        <w:t>нинград превращает в предмет гордости и почти чувственного удо</w:t>
      </w:r>
      <w:r w:rsidRPr="00E01EFC">
        <w:rPr>
          <w:rFonts w:ascii="Verdana" w:hAnsi="Verdana"/>
          <w:color w:val="000000"/>
          <w:sz w:val="20"/>
          <w:lang w:val="ru-RU"/>
        </w:rPr>
        <w:softHyphen/>
        <w:t>вольствия свою «непризнанность», отверженность; и к тому же, вполне понятно, что для тех, чей родной язык—русский, этот город реальнее всех остальных мест в мире, где говорят по-русски.</w:t>
      </w:r>
    </w:p>
    <w:p w14:paraId="2715AB12" w14:textId="77777777" w:rsidR="00DA1D45" w:rsidRPr="00E01EFC" w:rsidRDefault="00DA1D45" w:rsidP="00E01EFC">
      <w:pPr>
        <w:suppressAutoHyphens/>
        <w:autoSpaceDE w:val="0"/>
        <w:autoSpaceDN w:val="0"/>
        <w:adjustRightInd w:val="0"/>
        <w:spacing w:after="0" w:line="240" w:lineRule="auto"/>
        <w:ind w:firstLine="283"/>
        <w:jc w:val="both"/>
        <w:rPr>
          <w:rFonts w:ascii="Verdana" w:hAnsi="Verdana"/>
          <w:color w:val="000000"/>
          <w:sz w:val="20"/>
          <w:lang w:val="ru-RU"/>
        </w:rPr>
      </w:pPr>
      <w:r w:rsidRPr="00E01EFC">
        <w:rPr>
          <w:rFonts w:ascii="Verdana" w:hAnsi="Verdana"/>
          <w:color w:val="000000"/>
          <w:sz w:val="20"/>
          <w:lang w:val="ru-RU"/>
        </w:rPr>
        <w:t>Ибо есть другой Петербург, создание стихов и русской прозы. Эта проза читается и перечитывается, а стихи заучиваются наи</w:t>
      </w:r>
      <w:r w:rsidRPr="00E01EFC">
        <w:rPr>
          <w:rFonts w:ascii="Verdana" w:hAnsi="Verdana"/>
          <w:color w:val="000000"/>
          <w:sz w:val="20"/>
          <w:lang w:val="ru-RU"/>
        </w:rPr>
        <w:softHyphen/>
        <w:t>зусть, хотя бы потому, что в советских школах детям приходится их зубрить, если они хотят окончить школу. Это заучивание и обес</w:t>
      </w:r>
      <w:r w:rsidRPr="00E01EFC">
        <w:rPr>
          <w:rFonts w:ascii="Verdana" w:hAnsi="Verdana"/>
          <w:color w:val="000000"/>
          <w:sz w:val="20"/>
          <w:lang w:val="ru-RU"/>
        </w:rPr>
        <w:softHyphen/>
        <w:t>печивает статус города и его место в будущем,</w:t>
      </w:r>
      <w:r w:rsidRPr="00E01EFC">
        <w:rPr>
          <w:rFonts w:ascii="Verdana" w:hAnsi="Verdana"/>
          <w:color w:val="000000"/>
          <w:sz w:val="20"/>
        </w:rPr>
        <w:t> </w:t>
      </w:r>
      <w:r w:rsidRPr="00E01EFC">
        <w:rPr>
          <w:rFonts w:ascii="Verdana" w:hAnsi="Verdana"/>
          <w:color w:val="000000"/>
          <w:sz w:val="20"/>
          <w:lang w:val="ru-RU"/>
        </w:rPr>
        <w:t>— пока существует русский язык,</w:t>
      </w:r>
      <w:r w:rsidRPr="00E01EFC">
        <w:rPr>
          <w:rFonts w:ascii="Verdana" w:hAnsi="Verdana"/>
          <w:color w:val="000000"/>
          <w:sz w:val="20"/>
        </w:rPr>
        <w:t> </w:t>
      </w:r>
      <w:r w:rsidRPr="00E01EFC">
        <w:rPr>
          <w:rFonts w:ascii="Verdana" w:hAnsi="Verdana"/>
          <w:color w:val="000000"/>
          <w:sz w:val="20"/>
          <w:lang w:val="ru-RU"/>
        </w:rPr>
        <w:t>— и оно же превращает советских школьников в русских людей.</w:t>
      </w:r>
    </w:p>
    <w:p w14:paraId="0550A2B1" w14:textId="77777777" w:rsidR="00DA1D45" w:rsidRPr="00E01EFC" w:rsidRDefault="00DA1D45" w:rsidP="00E01EFC">
      <w:pPr>
        <w:suppressAutoHyphens/>
        <w:autoSpaceDE w:val="0"/>
        <w:autoSpaceDN w:val="0"/>
        <w:adjustRightInd w:val="0"/>
        <w:spacing w:after="60" w:line="240" w:lineRule="auto"/>
        <w:ind w:firstLine="283"/>
        <w:jc w:val="both"/>
        <w:rPr>
          <w:rFonts w:ascii="Verdana" w:hAnsi="Verdana"/>
          <w:color w:val="000000"/>
          <w:sz w:val="20"/>
        </w:rPr>
      </w:pPr>
      <w:r w:rsidRPr="00E01EFC">
        <w:rPr>
          <w:rFonts w:ascii="Verdana" w:hAnsi="Verdana"/>
          <w:color w:val="000000"/>
          <w:sz w:val="20"/>
          <w:lang w:val="ru-RU"/>
        </w:rPr>
        <w:t>Школьный год обычно оканчивается в конце мая, когда белые ночи приходят, чтобы пробыть здесь весь июнь. Белая ночь</w:t>
      </w:r>
      <w:r w:rsidRPr="00E01EFC">
        <w:rPr>
          <w:rFonts w:ascii="Verdana" w:hAnsi="Verdana"/>
          <w:color w:val="000000"/>
          <w:sz w:val="20"/>
        </w:rPr>
        <w:t> </w:t>
      </w:r>
      <w:r w:rsidRPr="00E01EFC">
        <w:rPr>
          <w:rFonts w:ascii="Verdana" w:hAnsi="Verdana"/>
          <w:color w:val="000000"/>
          <w:sz w:val="20"/>
          <w:lang w:val="ru-RU"/>
        </w:rPr>
        <w:t>— это ночь, когда солнце заходит едва ли на два часа</w:t>
      </w:r>
      <w:r w:rsidRPr="00E01EFC">
        <w:rPr>
          <w:rFonts w:ascii="Verdana" w:hAnsi="Verdana"/>
          <w:color w:val="000000"/>
          <w:sz w:val="20"/>
        </w:rPr>
        <w:t> </w:t>
      </w:r>
      <w:r w:rsidRPr="00E01EFC">
        <w:rPr>
          <w:rFonts w:ascii="Verdana" w:hAnsi="Verdana"/>
          <w:color w:val="000000"/>
          <w:sz w:val="20"/>
          <w:lang w:val="ru-RU"/>
        </w:rPr>
        <w:t>— явление широко известное в северных широтах. Это самое волшебное время в горо</w:t>
      </w:r>
      <w:r w:rsidRPr="00E01EFC">
        <w:rPr>
          <w:rFonts w:ascii="Verdana" w:hAnsi="Verdana"/>
          <w:color w:val="000000"/>
          <w:sz w:val="20"/>
          <w:lang w:val="ru-RU"/>
        </w:rPr>
        <w:softHyphen/>
        <w:t>де: можно писать и читать без лампады в два часа ночи; громады зданий, лишенные теней, с окаймленными золотом крышами, выглядят хрупким фарфоровым сервизом. Так тихо вокруг, что почти можно услышать, как звякнула ложка, упавшая в Финлян</w:t>
      </w:r>
      <w:r w:rsidRPr="00E01EFC">
        <w:rPr>
          <w:rFonts w:ascii="Verdana" w:hAnsi="Verdana"/>
          <w:color w:val="000000"/>
          <w:sz w:val="20"/>
          <w:lang w:val="ru-RU"/>
        </w:rPr>
        <w:softHyphen/>
        <w:t>дии. Прозрачный розовый оттенок неба так светел, что голубая акварель реки почти не способна отразить его. И мосты разведены, словно бы острова дельты разъединили руки и медленно двину</w:t>
      </w:r>
      <w:r w:rsidRPr="00E01EFC">
        <w:rPr>
          <w:rFonts w:ascii="Verdana" w:hAnsi="Verdana"/>
          <w:color w:val="000000"/>
          <w:sz w:val="20"/>
          <w:lang w:val="ru-RU"/>
        </w:rPr>
        <w:softHyphen/>
        <w:t xml:space="preserve">лись по течению к Балтике. В такие ночи трудно уснуть, потому что слишком светло и потому что любому сну далеко до этой яви. </w:t>
      </w:r>
      <w:r w:rsidRPr="00E01EFC">
        <w:rPr>
          <w:rFonts w:ascii="Verdana" w:hAnsi="Verdana"/>
          <w:color w:val="000000"/>
          <w:sz w:val="20"/>
        </w:rPr>
        <w:t>Когда человек не отбрасывает тени, как вода.</w:t>
      </w:r>
    </w:p>
    <w:p w14:paraId="20457DA4" w14:textId="017E08EB" w:rsidR="00E25734" w:rsidRPr="00E01EFC" w:rsidRDefault="00DA1D45" w:rsidP="00E01EFC">
      <w:pPr>
        <w:suppressAutoHyphens/>
        <w:spacing w:after="0" w:line="240" w:lineRule="auto"/>
        <w:ind w:firstLine="283"/>
        <w:jc w:val="both"/>
        <w:rPr>
          <w:rFonts w:ascii="Verdana" w:hAnsi="Verdana"/>
          <w:color w:val="000000"/>
          <w:sz w:val="20"/>
        </w:rPr>
      </w:pPr>
      <w:r w:rsidRPr="00E01EFC">
        <w:rPr>
          <w:rFonts w:ascii="Verdana" w:hAnsi="Verdana"/>
          <w:i/>
          <w:iCs/>
          <w:color w:val="000000"/>
          <w:sz w:val="20"/>
        </w:rPr>
        <w:t>1979</w:t>
      </w:r>
    </w:p>
    <w:sectPr w:rsidR="00E25734" w:rsidRPr="00E01EFC" w:rsidSect="00E01EF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A3EA0" w14:textId="77777777" w:rsidR="00AF7A33" w:rsidRDefault="00AF7A33" w:rsidP="00E01EFC">
      <w:pPr>
        <w:spacing w:after="0" w:line="240" w:lineRule="auto"/>
      </w:pPr>
      <w:r>
        <w:separator/>
      </w:r>
    </w:p>
  </w:endnote>
  <w:endnote w:type="continuationSeparator" w:id="0">
    <w:p w14:paraId="5158E813" w14:textId="77777777" w:rsidR="00AF7A33" w:rsidRDefault="00AF7A33" w:rsidP="00E01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DD83" w14:textId="77777777" w:rsidR="00E01EFC" w:rsidRDefault="00E01EFC" w:rsidP="003E045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29FF320" w14:textId="77777777" w:rsidR="00E01EFC" w:rsidRDefault="00E01EFC" w:rsidP="00E01E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A77C" w14:textId="34818391" w:rsidR="00E01EFC" w:rsidRPr="00E01EFC" w:rsidRDefault="00E01EFC" w:rsidP="00E01EFC">
    <w:pPr>
      <w:pStyle w:val="Footer"/>
      <w:ind w:right="360"/>
      <w:rPr>
        <w:rFonts w:ascii="Arial" w:hAnsi="Arial" w:cs="Arial"/>
        <w:color w:val="999999"/>
        <w:sz w:val="20"/>
        <w:lang w:val="ru-RU"/>
      </w:rPr>
    </w:pPr>
    <w:r w:rsidRPr="00E01EFC">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0D9A" w14:textId="77777777" w:rsidR="00E01EFC" w:rsidRDefault="00E01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BA0E" w14:textId="77777777" w:rsidR="00AF7A33" w:rsidRDefault="00AF7A33" w:rsidP="00E01EFC">
      <w:pPr>
        <w:spacing w:after="0" w:line="240" w:lineRule="auto"/>
      </w:pPr>
      <w:r>
        <w:separator/>
      </w:r>
    </w:p>
  </w:footnote>
  <w:footnote w:type="continuationSeparator" w:id="0">
    <w:p w14:paraId="49749CA7" w14:textId="77777777" w:rsidR="00AF7A33" w:rsidRDefault="00AF7A33" w:rsidP="00E01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A3A4" w14:textId="77777777" w:rsidR="00E01EFC" w:rsidRDefault="00E01E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2B4B" w14:textId="7CFC4237" w:rsidR="00E01EFC" w:rsidRPr="00E01EFC" w:rsidRDefault="00E01EFC" w:rsidP="00E01EFC">
    <w:pPr>
      <w:pStyle w:val="Header"/>
      <w:rPr>
        <w:rFonts w:ascii="Arial" w:hAnsi="Arial" w:cs="Arial"/>
        <w:color w:val="999999"/>
        <w:sz w:val="20"/>
        <w:lang w:val="ru-RU"/>
      </w:rPr>
    </w:pPr>
    <w:r w:rsidRPr="00E01EF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3908" w14:textId="77777777" w:rsidR="00E01EFC" w:rsidRDefault="00E01E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AA1D8D"/>
    <w:rsid w:val="00AF7A33"/>
    <w:rsid w:val="00B47730"/>
    <w:rsid w:val="00CB0664"/>
    <w:rsid w:val="00DA1D45"/>
    <w:rsid w:val="00E01EFC"/>
    <w:rsid w:val="00E2573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3A3E5C"/>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E01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5951</Words>
  <Characters>36779</Characters>
  <Application>Microsoft Office Word</Application>
  <DocSecurity>0</DocSecurity>
  <Lines>593</Lines>
  <Paragraphs>57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Путеводитель по переименованному городу</dc:title>
  <dc:subject/>
  <dc:creator>Иосиф Бродский</dc:creator>
  <cp:keywords/>
  <dc:description/>
  <cp:lastModifiedBy>Andrey Piskunov</cp:lastModifiedBy>
  <cp:revision>4</cp:revision>
  <dcterms:created xsi:type="dcterms:W3CDTF">2013-12-23T23:15:00Z</dcterms:created>
  <dcterms:modified xsi:type="dcterms:W3CDTF">2026-06-26T05:18:00Z</dcterms:modified>
  <cp:category/>
</cp:coreProperties>
</file>